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202" w:rsidRPr="00467061" w:rsidRDefault="00CC7202" w:rsidP="00CC7202">
      <w:pPr>
        <w:pStyle w:val="40"/>
        <w:keepNext/>
        <w:keepLines/>
        <w:shd w:val="clear" w:color="auto" w:fill="auto"/>
        <w:spacing w:after="139" w:line="280" w:lineRule="exact"/>
        <w:ind w:firstLine="0"/>
        <w:rPr>
          <w:rStyle w:val="4"/>
          <w:color w:val="000000"/>
          <w:sz w:val="24"/>
          <w:szCs w:val="24"/>
          <w:u w:val="single"/>
        </w:rPr>
      </w:pPr>
      <w:bookmarkStart w:id="0" w:name="bookmark2"/>
      <w:r w:rsidRPr="00467061">
        <w:rPr>
          <w:rStyle w:val="4"/>
          <w:b w:val="0"/>
          <w:color w:val="000000"/>
          <w:sz w:val="24"/>
          <w:szCs w:val="24"/>
          <w:u w:val="single"/>
        </w:rPr>
        <w:t>Приложение  2</w:t>
      </w:r>
    </w:p>
    <w:p w:rsidR="00CC7202" w:rsidRDefault="00CC7202" w:rsidP="00CC7202">
      <w:pPr>
        <w:pStyle w:val="40"/>
        <w:keepNext/>
        <w:keepLines/>
        <w:shd w:val="clear" w:color="auto" w:fill="auto"/>
        <w:spacing w:after="0" w:line="280" w:lineRule="exact"/>
        <w:ind w:firstLine="0"/>
        <w:jc w:val="center"/>
        <w:rPr>
          <w:rStyle w:val="4"/>
          <w:color w:val="000000"/>
          <w:sz w:val="24"/>
          <w:szCs w:val="24"/>
        </w:rPr>
      </w:pPr>
      <w:r>
        <w:rPr>
          <w:rStyle w:val="4"/>
          <w:b w:val="0"/>
          <w:color w:val="000000"/>
          <w:sz w:val="24"/>
          <w:szCs w:val="24"/>
        </w:rPr>
        <w:t xml:space="preserve">                                                                   </w:t>
      </w:r>
    </w:p>
    <w:p w:rsidR="00CC7202" w:rsidRPr="00467061" w:rsidRDefault="00CC7202" w:rsidP="00CC7202">
      <w:pPr>
        <w:pStyle w:val="40"/>
        <w:keepNext/>
        <w:keepLines/>
        <w:shd w:val="clear" w:color="auto" w:fill="auto"/>
        <w:spacing w:after="0" w:line="280" w:lineRule="exact"/>
        <w:ind w:firstLine="0"/>
        <w:jc w:val="center"/>
        <w:rPr>
          <w:rStyle w:val="4"/>
          <w:color w:val="000000"/>
          <w:sz w:val="24"/>
          <w:szCs w:val="24"/>
        </w:rPr>
      </w:pPr>
      <w:r>
        <w:rPr>
          <w:rStyle w:val="4"/>
          <w:b w:val="0"/>
          <w:color w:val="000000"/>
          <w:sz w:val="24"/>
          <w:szCs w:val="24"/>
        </w:rPr>
        <w:t xml:space="preserve">                                                                    </w:t>
      </w:r>
      <w:proofErr w:type="spellStart"/>
      <w:r w:rsidRPr="00467061">
        <w:rPr>
          <w:rStyle w:val="4"/>
          <w:color w:val="000000"/>
          <w:sz w:val="24"/>
          <w:szCs w:val="24"/>
        </w:rPr>
        <w:t>Утвреждаю</w:t>
      </w:r>
      <w:proofErr w:type="spellEnd"/>
      <w:r w:rsidRPr="00467061">
        <w:rPr>
          <w:rStyle w:val="4"/>
          <w:color w:val="000000"/>
          <w:sz w:val="24"/>
          <w:szCs w:val="24"/>
        </w:rPr>
        <w:t>:</w:t>
      </w:r>
    </w:p>
    <w:p w:rsidR="00CC7202" w:rsidRPr="00467061" w:rsidRDefault="00CC7202" w:rsidP="00CC7202">
      <w:pPr>
        <w:pStyle w:val="40"/>
        <w:keepNext/>
        <w:keepLines/>
        <w:shd w:val="clear" w:color="auto" w:fill="auto"/>
        <w:spacing w:after="0" w:line="280" w:lineRule="exact"/>
        <w:ind w:firstLine="0"/>
        <w:jc w:val="center"/>
        <w:rPr>
          <w:rStyle w:val="4"/>
          <w:color w:val="000000"/>
          <w:sz w:val="24"/>
          <w:szCs w:val="24"/>
        </w:rPr>
      </w:pPr>
      <w:r w:rsidRPr="00467061">
        <w:rPr>
          <w:rStyle w:val="4"/>
          <w:color w:val="000000"/>
          <w:sz w:val="24"/>
          <w:szCs w:val="24"/>
        </w:rPr>
        <w:t xml:space="preserve">                                                                                              Директор МБОУ ДО «ЦДТ»</w:t>
      </w:r>
    </w:p>
    <w:p w:rsidR="00CC7202" w:rsidRPr="00467061" w:rsidRDefault="00CC7202" w:rsidP="00CC7202">
      <w:pPr>
        <w:pStyle w:val="40"/>
        <w:keepNext/>
        <w:keepLines/>
        <w:shd w:val="clear" w:color="auto" w:fill="auto"/>
        <w:spacing w:after="0" w:line="280" w:lineRule="exact"/>
        <w:ind w:firstLine="0"/>
        <w:jc w:val="center"/>
        <w:rPr>
          <w:rStyle w:val="4"/>
          <w:color w:val="000000"/>
          <w:sz w:val="24"/>
          <w:szCs w:val="24"/>
        </w:rPr>
      </w:pPr>
      <w:r w:rsidRPr="00467061">
        <w:rPr>
          <w:rStyle w:val="4"/>
          <w:color w:val="000000"/>
          <w:sz w:val="24"/>
          <w:szCs w:val="24"/>
        </w:rPr>
        <w:t xml:space="preserve">                                                                   </w:t>
      </w:r>
      <w:proofErr w:type="spellStart"/>
      <w:r w:rsidRPr="00467061">
        <w:rPr>
          <w:rStyle w:val="4"/>
          <w:color w:val="000000"/>
          <w:sz w:val="24"/>
          <w:szCs w:val="24"/>
        </w:rPr>
        <w:t>Хузин</w:t>
      </w:r>
      <w:proofErr w:type="spellEnd"/>
      <w:r w:rsidRPr="00467061">
        <w:rPr>
          <w:rStyle w:val="4"/>
          <w:color w:val="000000"/>
          <w:sz w:val="24"/>
          <w:szCs w:val="24"/>
        </w:rPr>
        <w:t xml:space="preserve"> И.Т.</w:t>
      </w:r>
    </w:p>
    <w:p w:rsidR="00CC7202" w:rsidRPr="00467061" w:rsidRDefault="00CC7202" w:rsidP="00CC7202">
      <w:pPr>
        <w:pStyle w:val="40"/>
        <w:keepNext/>
        <w:keepLines/>
        <w:shd w:val="clear" w:color="auto" w:fill="auto"/>
        <w:spacing w:after="0" w:line="280" w:lineRule="exact"/>
        <w:ind w:firstLine="0"/>
        <w:rPr>
          <w:rStyle w:val="4"/>
          <w:color w:val="000000"/>
          <w:sz w:val="24"/>
          <w:szCs w:val="24"/>
        </w:rPr>
      </w:pPr>
      <w:r w:rsidRPr="00467061">
        <w:rPr>
          <w:rStyle w:val="4"/>
          <w:color w:val="000000"/>
          <w:sz w:val="24"/>
          <w:szCs w:val="24"/>
        </w:rPr>
        <w:t xml:space="preserve">                                                                                                                  от 03.09.2017 г. </w:t>
      </w:r>
    </w:p>
    <w:p w:rsidR="00CC7202" w:rsidRDefault="00CC7202" w:rsidP="00CC7202">
      <w:pPr>
        <w:pStyle w:val="40"/>
        <w:keepNext/>
        <w:keepLines/>
        <w:shd w:val="clear" w:color="auto" w:fill="auto"/>
        <w:spacing w:after="0" w:line="280" w:lineRule="exact"/>
        <w:ind w:firstLine="0"/>
        <w:jc w:val="center"/>
        <w:rPr>
          <w:rStyle w:val="4"/>
          <w:color w:val="000000"/>
          <w:sz w:val="24"/>
          <w:szCs w:val="24"/>
        </w:rPr>
      </w:pPr>
      <w:r>
        <w:rPr>
          <w:rStyle w:val="4"/>
          <w:b w:val="0"/>
          <w:color w:val="000000"/>
          <w:sz w:val="24"/>
          <w:szCs w:val="24"/>
        </w:rPr>
        <w:t xml:space="preserve">                                            </w:t>
      </w:r>
    </w:p>
    <w:p w:rsidR="00CC7202" w:rsidRDefault="00CC7202" w:rsidP="00CC7202">
      <w:pPr>
        <w:pStyle w:val="40"/>
        <w:keepNext/>
        <w:keepLines/>
        <w:shd w:val="clear" w:color="auto" w:fill="auto"/>
        <w:spacing w:after="0" w:line="280" w:lineRule="exact"/>
        <w:ind w:firstLine="0"/>
        <w:jc w:val="center"/>
        <w:rPr>
          <w:rStyle w:val="4"/>
          <w:color w:val="000000"/>
          <w:sz w:val="24"/>
          <w:szCs w:val="24"/>
        </w:rPr>
      </w:pPr>
    </w:p>
    <w:p w:rsidR="00CC7202" w:rsidRDefault="00CC7202" w:rsidP="00CC7202">
      <w:pPr>
        <w:pStyle w:val="40"/>
        <w:keepNext/>
        <w:keepLines/>
        <w:shd w:val="clear" w:color="auto" w:fill="auto"/>
        <w:spacing w:after="0" w:line="280" w:lineRule="exact"/>
        <w:ind w:firstLine="0"/>
        <w:jc w:val="center"/>
        <w:rPr>
          <w:rStyle w:val="4"/>
          <w:color w:val="000000"/>
          <w:sz w:val="24"/>
          <w:szCs w:val="24"/>
        </w:rPr>
      </w:pPr>
    </w:p>
    <w:p w:rsidR="00CC7202" w:rsidRDefault="00CC7202" w:rsidP="00CC7202">
      <w:pPr>
        <w:pStyle w:val="40"/>
        <w:keepNext/>
        <w:keepLines/>
        <w:shd w:val="clear" w:color="auto" w:fill="auto"/>
        <w:spacing w:after="0" w:line="280" w:lineRule="exact"/>
        <w:ind w:firstLine="0"/>
        <w:jc w:val="center"/>
        <w:rPr>
          <w:rStyle w:val="4"/>
          <w:color w:val="000000"/>
          <w:sz w:val="24"/>
          <w:szCs w:val="24"/>
        </w:rPr>
      </w:pPr>
    </w:p>
    <w:p w:rsidR="00CC7202" w:rsidRPr="0044509C" w:rsidRDefault="00CC7202" w:rsidP="00CC7202">
      <w:pPr>
        <w:pStyle w:val="40"/>
        <w:keepNext/>
        <w:keepLines/>
        <w:shd w:val="clear" w:color="auto" w:fill="auto"/>
        <w:spacing w:after="139" w:line="280" w:lineRule="exact"/>
        <w:ind w:left="4740" w:firstLine="0"/>
        <w:rPr>
          <w:b w:val="0"/>
        </w:rPr>
      </w:pPr>
      <w:r>
        <w:rPr>
          <w:rStyle w:val="4"/>
          <w:color w:val="000000"/>
        </w:rPr>
        <w:t>К</w:t>
      </w:r>
      <w:r w:rsidRPr="0044509C">
        <w:rPr>
          <w:rStyle w:val="4"/>
          <w:color w:val="000000"/>
        </w:rPr>
        <w:t>ОНЦЕПЦИЯ</w:t>
      </w:r>
      <w:bookmarkEnd w:id="0"/>
    </w:p>
    <w:p w:rsidR="00CC7202" w:rsidRPr="0044509C" w:rsidRDefault="00CC7202" w:rsidP="00CC7202">
      <w:pPr>
        <w:pStyle w:val="40"/>
        <w:keepNext/>
        <w:keepLines/>
        <w:shd w:val="clear" w:color="auto" w:fill="auto"/>
        <w:spacing w:after="116" w:line="365" w:lineRule="exact"/>
        <w:ind w:left="3680"/>
        <w:rPr>
          <w:b w:val="0"/>
        </w:rPr>
      </w:pPr>
      <w:bookmarkStart w:id="1" w:name="bookmark3"/>
      <w:r w:rsidRPr="0044509C">
        <w:rPr>
          <w:rStyle w:val="4"/>
          <w:color w:val="000000"/>
        </w:rPr>
        <w:t>проведения всероссийской акции «Классное собрание» в рамках празднования Дня знаний</w:t>
      </w:r>
      <w:bookmarkEnd w:id="1"/>
    </w:p>
    <w:p w:rsidR="00CC7202" w:rsidRDefault="00CC7202" w:rsidP="00CC7202">
      <w:pPr>
        <w:pStyle w:val="21"/>
        <w:shd w:val="clear" w:color="auto" w:fill="auto"/>
        <w:spacing w:before="0" w:after="0" w:line="370" w:lineRule="exact"/>
        <w:ind w:left="400" w:firstLine="700"/>
        <w:jc w:val="both"/>
        <w:rPr>
          <w:rStyle w:val="20"/>
          <w:color w:val="000000"/>
        </w:rPr>
      </w:pPr>
    </w:p>
    <w:p w:rsidR="00CC7202" w:rsidRPr="00467061" w:rsidRDefault="00CC7202" w:rsidP="00CC7202">
      <w:pPr>
        <w:pStyle w:val="21"/>
        <w:shd w:val="clear" w:color="auto" w:fill="auto"/>
        <w:spacing w:before="0" w:after="0" w:line="370" w:lineRule="exact"/>
        <w:ind w:left="400" w:firstLine="700"/>
        <w:jc w:val="both"/>
        <w:rPr>
          <w:sz w:val="24"/>
          <w:szCs w:val="24"/>
        </w:rPr>
      </w:pPr>
      <w:r w:rsidRPr="00467061">
        <w:rPr>
          <w:rStyle w:val="20"/>
          <w:color w:val="000000"/>
          <w:sz w:val="24"/>
          <w:szCs w:val="24"/>
        </w:rPr>
        <w:t xml:space="preserve">Организаторы акции: </w:t>
      </w:r>
      <w:r w:rsidRPr="00467061">
        <w:rPr>
          <w:rStyle w:val="2"/>
          <w:color w:val="000000"/>
          <w:sz w:val="24"/>
          <w:szCs w:val="24"/>
        </w:rPr>
        <w:t>ФГБУ «Российский детско-юношеский центр», Общероссийская общественно-государственная детско-юношеская организация «Российское движение школьников»</w:t>
      </w:r>
    </w:p>
    <w:p w:rsidR="00CC7202" w:rsidRPr="00467061" w:rsidRDefault="00CC7202" w:rsidP="00CC7202">
      <w:pPr>
        <w:pStyle w:val="21"/>
        <w:shd w:val="clear" w:color="auto" w:fill="auto"/>
        <w:spacing w:before="0" w:after="0" w:line="523" w:lineRule="exact"/>
        <w:ind w:left="400" w:firstLine="700"/>
        <w:jc w:val="both"/>
        <w:rPr>
          <w:sz w:val="24"/>
          <w:szCs w:val="24"/>
          <w:u w:val="single"/>
        </w:rPr>
      </w:pPr>
      <w:r w:rsidRPr="00467061">
        <w:rPr>
          <w:rStyle w:val="20"/>
          <w:color w:val="000000"/>
          <w:sz w:val="24"/>
          <w:szCs w:val="24"/>
        </w:rPr>
        <w:t xml:space="preserve">Даты проведения:  </w:t>
      </w:r>
      <w:r w:rsidRPr="00467061">
        <w:rPr>
          <w:rStyle w:val="2"/>
          <w:color w:val="000000"/>
          <w:sz w:val="24"/>
          <w:szCs w:val="24"/>
          <w:u w:val="single"/>
        </w:rPr>
        <w:t>1-8 сентября 2018 года.</w:t>
      </w:r>
    </w:p>
    <w:p w:rsidR="00CC7202" w:rsidRPr="00467061" w:rsidRDefault="00CC7202" w:rsidP="00CC7202">
      <w:pPr>
        <w:pStyle w:val="21"/>
        <w:shd w:val="clear" w:color="auto" w:fill="auto"/>
        <w:spacing w:before="0" w:after="0" w:line="523" w:lineRule="exact"/>
        <w:ind w:left="400" w:firstLine="700"/>
        <w:jc w:val="both"/>
        <w:rPr>
          <w:sz w:val="24"/>
          <w:szCs w:val="24"/>
        </w:rPr>
      </w:pPr>
      <w:r w:rsidRPr="00467061">
        <w:rPr>
          <w:rStyle w:val="20"/>
          <w:color w:val="000000"/>
          <w:sz w:val="24"/>
          <w:szCs w:val="24"/>
        </w:rPr>
        <w:t xml:space="preserve">Место проведения: </w:t>
      </w:r>
      <w:r w:rsidRPr="00467061">
        <w:rPr>
          <w:rStyle w:val="2"/>
          <w:color w:val="000000"/>
          <w:sz w:val="24"/>
          <w:szCs w:val="24"/>
        </w:rPr>
        <w:t>общеобразовательные организации в субъектах РФ</w:t>
      </w:r>
    </w:p>
    <w:p w:rsidR="00CC7202" w:rsidRPr="00467061" w:rsidRDefault="00CC7202" w:rsidP="00CC7202">
      <w:pPr>
        <w:pStyle w:val="21"/>
        <w:shd w:val="clear" w:color="auto" w:fill="auto"/>
        <w:spacing w:before="0" w:after="0" w:line="523" w:lineRule="exact"/>
        <w:ind w:left="400" w:firstLine="700"/>
        <w:jc w:val="both"/>
        <w:rPr>
          <w:sz w:val="24"/>
          <w:szCs w:val="24"/>
        </w:rPr>
      </w:pPr>
      <w:r w:rsidRPr="00467061">
        <w:rPr>
          <w:rStyle w:val="20"/>
          <w:color w:val="000000"/>
          <w:sz w:val="24"/>
          <w:szCs w:val="24"/>
        </w:rPr>
        <w:t xml:space="preserve">Участники: </w:t>
      </w:r>
      <w:r w:rsidRPr="00467061">
        <w:rPr>
          <w:rStyle w:val="2"/>
          <w:color w:val="000000"/>
          <w:sz w:val="24"/>
          <w:szCs w:val="24"/>
        </w:rPr>
        <w:t>обучающиеся общеобразовательных организаций, родители.</w:t>
      </w:r>
    </w:p>
    <w:p w:rsidR="00CC7202" w:rsidRPr="00467061" w:rsidRDefault="00CC7202" w:rsidP="00CC7202">
      <w:pPr>
        <w:pStyle w:val="21"/>
        <w:shd w:val="clear" w:color="auto" w:fill="auto"/>
        <w:spacing w:before="0" w:after="0" w:line="370" w:lineRule="exact"/>
        <w:ind w:left="400" w:firstLine="700"/>
        <w:jc w:val="both"/>
        <w:rPr>
          <w:sz w:val="24"/>
          <w:szCs w:val="24"/>
        </w:rPr>
      </w:pPr>
      <w:r w:rsidRPr="00467061">
        <w:rPr>
          <w:rStyle w:val="20"/>
          <w:color w:val="000000"/>
          <w:sz w:val="24"/>
          <w:szCs w:val="24"/>
          <w:u w:val="single"/>
        </w:rPr>
        <w:t>Описание акции</w:t>
      </w:r>
      <w:r w:rsidRPr="00467061">
        <w:rPr>
          <w:rStyle w:val="20"/>
          <w:color w:val="000000"/>
          <w:sz w:val="24"/>
          <w:szCs w:val="24"/>
        </w:rPr>
        <w:t xml:space="preserve">: </w:t>
      </w:r>
      <w:r w:rsidRPr="00467061">
        <w:rPr>
          <w:rStyle w:val="2"/>
          <w:color w:val="000000"/>
          <w:sz w:val="24"/>
          <w:szCs w:val="24"/>
        </w:rPr>
        <w:t xml:space="preserve">в День знаний активные школьники </w:t>
      </w:r>
      <w:r w:rsidRPr="00467061">
        <w:rPr>
          <w:rStyle w:val="2"/>
          <w:color w:val="000000"/>
          <w:sz w:val="24"/>
          <w:szCs w:val="24"/>
          <w:u w:val="single"/>
        </w:rPr>
        <w:t xml:space="preserve">проведут собрание для родителей </w:t>
      </w:r>
      <w:r w:rsidRPr="00467061">
        <w:rPr>
          <w:rStyle w:val="2"/>
          <w:color w:val="000000"/>
          <w:sz w:val="24"/>
          <w:szCs w:val="24"/>
        </w:rPr>
        <w:t>обучающихся школы.</w:t>
      </w:r>
    </w:p>
    <w:p w:rsidR="00CC7202" w:rsidRPr="00467061" w:rsidRDefault="00CC7202" w:rsidP="00CC7202">
      <w:pPr>
        <w:pStyle w:val="21"/>
        <w:shd w:val="clear" w:color="auto" w:fill="auto"/>
        <w:spacing w:before="0" w:after="0" w:line="370" w:lineRule="exact"/>
        <w:ind w:left="400" w:firstLine="700"/>
        <w:jc w:val="both"/>
        <w:rPr>
          <w:b/>
          <w:sz w:val="24"/>
          <w:szCs w:val="24"/>
        </w:rPr>
      </w:pPr>
      <w:r w:rsidRPr="00467061">
        <w:rPr>
          <w:rStyle w:val="2"/>
          <w:color w:val="000000"/>
          <w:sz w:val="24"/>
          <w:szCs w:val="24"/>
        </w:rPr>
        <w:t>«Классное собрание» будет посвящено Году добровольчества (</w:t>
      </w:r>
      <w:proofErr w:type="spellStart"/>
      <w:r w:rsidRPr="00467061">
        <w:rPr>
          <w:rStyle w:val="2"/>
          <w:color w:val="000000"/>
          <w:sz w:val="24"/>
          <w:szCs w:val="24"/>
        </w:rPr>
        <w:t>волонтерства</w:t>
      </w:r>
      <w:proofErr w:type="spellEnd"/>
      <w:r w:rsidRPr="00467061">
        <w:rPr>
          <w:rStyle w:val="2"/>
          <w:color w:val="000000"/>
          <w:sz w:val="24"/>
          <w:szCs w:val="24"/>
        </w:rPr>
        <w:t>) в Российской Федерации, а также деятельности Российского движения школьников.</w:t>
      </w:r>
    </w:p>
    <w:p w:rsidR="00CC7202" w:rsidRPr="00467061" w:rsidRDefault="00CC7202" w:rsidP="00CC7202">
      <w:pPr>
        <w:pStyle w:val="21"/>
        <w:shd w:val="clear" w:color="auto" w:fill="auto"/>
        <w:spacing w:before="0" w:after="0" w:line="370" w:lineRule="exact"/>
        <w:ind w:left="400" w:firstLine="700"/>
        <w:jc w:val="both"/>
        <w:rPr>
          <w:i/>
          <w:sz w:val="24"/>
          <w:szCs w:val="24"/>
          <w:u w:val="single"/>
        </w:rPr>
      </w:pPr>
      <w:r w:rsidRPr="00467061">
        <w:rPr>
          <w:rStyle w:val="2"/>
          <w:i/>
          <w:color w:val="000000"/>
          <w:sz w:val="24"/>
          <w:szCs w:val="24"/>
        </w:rPr>
        <w:t xml:space="preserve">Школьники могут провести «Классное собрание» как для родителей своего класса, так и для родителей школы. </w:t>
      </w:r>
      <w:r w:rsidRPr="00467061">
        <w:rPr>
          <w:rStyle w:val="2"/>
          <w:i/>
          <w:color w:val="000000"/>
          <w:sz w:val="24"/>
          <w:szCs w:val="24"/>
          <w:u w:val="single"/>
        </w:rPr>
        <w:t>Количество «Классных собраний», а также количество школьников, задействованных в проведении, определяется школой самостоятельно.</w:t>
      </w:r>
    </w:p>
    <w:p w:rsidR="00CC7202" w:rsidRPr="00467061" w:rsidRDefault="00CC7202" w:rsidP="00CC7202">
      <w:pPr>
        <w:pStyle w:val="21"/>
        <w:shd w:val="clear" w:color="auto" w:fill="auto"/>
        <w:spacing w:before="0" w:after="0" w:line="370" w:lineRule="exact"/>
        <w:ind w:left="400" w:firstLine="700"/>
        <w:jc w:val="both"/>
        <w:rPr>
          <w:sz w:val="24"/>
          <w:szCs w:val="24"/>
        </w:rPr>
      </w:pPr>
      <w:r w:rsidRPr="00467061">
        <w:rPr>
          <w:rStyle w:val="2"/>
          <w:color w:val="000000"/>
          <w:sz w:val="24"/>
          <w:szCs w:val="24"/>
        </w:rPr>
        <w:t xml:space="preserve">«Классное собрание» </w:t>
      </w:r>
      <w:r w:rsidRPr="00467061">
        <w:rPr>
          <w:rStyle w:val="2"/>
          <w:color w:val="000000"/>
          <w:sz w:val="24"/>
          <w:szCs w:val="24"/>
          <w:u w:val="single"/>
        </w:rPr>
        <w:t>проходит в интерактивной форме с использованием фото- и видеоматериалов, упражнений, игр и иных форм</w:t>
      </w:r>
      <w:r w:rsidRPr="00467061">
        <w:rPr>
          <w:rStyle w:val="2"/>
          <w:color w:val="000000"/>
          <w:sz w:val="24"/>
          <w:szCs w:val="24"/>
        </w:rPr>
        <w:t>. Материалы прилагаются.</w:t>
      </w:r>
    </w:p>
    <w:p w:rsidR="00CC7202" w:rsidRPr="00467061" w:rsidRDefault="00CC7202" w:rsidP="00CC7202">
      <w:pPr>
        <w:pStyle w:val="21"/>
        <w:shd w:val="clear" w:color="auto" w:fill="auto"/>
        <w:spacing w:before="0" w:after="0" w:line="370" w:lineRule="exact"/>
        <w:ind w:left="400" w:firstLine="700"/>
        <w:jc w:val="both"/>
        <w:rPr>
          <w:rStyle w:val="2"/>
          <w:b/>
          <w:i/>
          <w:color w:val="000000"/>
          <w:sz w:val="24"/>
          <w:szCs w:val="24"/>
        </w:rPr>
      </w:pPr>
      <w:r w:rsidRPr="00467061">
        <w:rPr>
          <w:rStyle w:val="2"/>
          <w:i/>
          <w:color w:val="000000"/>
          <w:sz w:val="24"/>
          <w:szCs w:val="24"/>
          <w:u w:val="single"/>
        </w:rPr>
        <w:t>По итогам</w:t>
      </w:r>
      <w:r w:rsidRPr="00467061">
        <w:rPr>
          <w:rStyle w:val="2"/>
          <w:i/>
          <w:color w:val="000000"/>
          <w:sz w:val="24"/>
          <w:szCs w:val="24"/>
        </w:rPr>
        <w:t xml:space="preserve"> родительского собрания участникам собрания предлагается придумать, какую добрую семейную акцию они могли бы организовать вместе со своими детьми.</w:t>
      </w:r>
    </w:p>
    <w:p w:rsidR="00CC7202" w:rsidRPr="00467061" w:rsidRDefault="00CC7202" w:rsidP="00CC7202">
      <w:pPr>
        <w:pStyle w:val="21"/>
        <w:shd w:val="clear" w:color="auto" w:fill="auto"/>
        <w:spacing w:before="0" w:after="372" w:line="370" w:lineRule="exact"/>
        <w:ind w:left="400" w:firstLine="700"/>
        <w:jc w:val="both"/>
        <w:rPr>
          <w:b/>
          <w:sz w:val="24"/>
          <w:szCs w:val="24"/>
        </w:rPr>
      </w:pPr>
      <w:r w:rsidRPr="00467061">
        <w:rPr>
          <w:rStyle w:val="2"/>
          <w:color w:val="000000"/>
          <w:sz w:val="24"/>
          <w:szCs w:val="24"/>
        </w:rPr>
        <w:t>Продолжительность «Классного собрания»: 40 - 45 минут.</w:t>
      </w:r>
    </w:p>
    <w:p w:rsidR="00CC7202" w:rsidRPr="00467061" w:rsidRDefault="00CC7202" w:rsidP="00CC7202">
      <w:pPr>
        <w:pStyle w:val="40"/>
        <w:keepNext/>
        <w:keepLines/>
        <w:shd w:val="clear" w:color="auto" w:fill="auto"/>
        <w:spacing w:after="144" w:line="280" w:lineRule="exact"/>
        <w:ind w:left="400" w:firstLine="700"/>
        <w:jc w:val="center"/>
        <w:rPr>
          <w:b w:val="0"/>
          <w:sz w:val="24"/>
          <w:szCs w:val="24"/>
        </w:rPr>
      </w:pPr>
      <w:bookmarkStart w:id="2" w:name="bookmark4"/>
      <w:r w:rsidRPr="00467061">
        <w:rPr>
          <w:rStyle w:val="4"/>
          <w:color w:val="000000"/>
          <w:sz w:val="24"/>
          <w:szCs w:val="24"/>
        </w:rPr>
        <w:t>Механизм реализации:</w:t>
      </w:r>
      <w:bookmarkEnd w:id="2"/>
    </w:p>
    <w:p w:rsidR="00CC7202" w:rsidRPr="00467061" w:rsidRDefault="00CC7202" w:rsidP="00CC7202">
      <w:pPr>
        <w:pStyle w:val="80"/>
        <w:numPr>
          <w:ilvl w:val="0"/>
          <w:numId w:val="1"/>
        </w:numPr>
        <w:shd w:val="clear" w:color="auto" w:fill="auto"/>
        <w:tabs>
          <w:tab w:val="left" w:pos="1478"/>
        </w:tabs>
        <w:spacing w:after="116" w:line="365" w:lineRule="exact"/>
        <w:ind w:left="400" w:firstLine="700"/>
        <w:rPr>
          <w:sz w:val="24"/>
          <w:szCs w:val="24"/>
        </w:rPr>
      </w:pPr>
      <w:r w:rsidRPr="00467061">
        <w:rPr>
          <w:rStyle w:val="8"/>
          <w:color w:val="000000"/>
          <w:sz w:val="24"/>
          <w:szCs w:val="24"/>
        </w:rPr>
        <w:t xml:space="preserve">Всем участникам необходимо ознакомиться с планом «Классного собрания» и материалами для его проведения на сайте </w:t>
      </w:r>
      <w:proofErr w:type="spellStart"/>
      <w:r w:rsidRPr="00467061">
        <w:rPr>
          <w:rStyle w:val="8"/>
          <w:color w:val="000000"/>
          <w:sz w:val="24"/>
          <w:szCs w:val="24"/>
        </w:rPr>
        <w:t>рдш</w:t>
      </w:r>
      <w:proofErr w:type="gramStart"/>
      <w:r w:rsidRPr="00467061">
        <w:rPr>
          <w:rStyle w:val="8"/>
          <w:color w:val="000000"/>
          <w:sz w:val="24"/>
          <w:szCs w:val="24"/>
        </w:rPr>
        <w:t>.р</w:t>
      </w:r>
      <w:proofErr w:type="gramEnd"/>
      <w:r w:rsidRPr="00467061">
        <w:rPr>
          <w:rStyle w:val="8"/>
          <w:color w:val="000000"/>
          <w:sz w:val="24"/>
          <w:szCs w:val="24"/>
        </w:rPr>
        <w:t>ф</w:t>
      </w:r>
      <w:proofErr w:type="spellEnd"/>
      <w:r w:rsidRPr="00467061">
        <w:rPr>
          <w:rStyle w:val="8"/>
          <w:color w:val="000000"/>
          <w:sz w:val="24"/>
          <w:szCs w:val="24"/>
        </w:rPr>
        <w:t xml:space="preserve"> или запросить у регионального координатора РДШ.</w:t>
      </w:r>
    </w:p>
    <w:p w:rsidR="00CC7202" w:rsidRPr="00467061" w:rsidRDefault="00CC7202" w:rsidP="00CC7202">
      <w:pPr>
        <w:pStyle w:val="21"/>
        <w:shd w:val="clear" w:color="auto" w:fill="auto"/>
        <w:spacing w:before="0" w:after="116" w:line="370" w:lineRule="exact"/>
        <w:ind w:left="400" w:firstLine="700"/>
        <w:jc w:val="both"/>
        <w:rPr>
          <w:i/>
          <w:sz w:val="24"/>
          <w:szCs w:val="24"/>
        </w:rPr>
      </w:pPr>
      <w:r w:rsidRPr="00467061">
        <w:rPr>
          <w:rStyle w:val="2"/>
          <w:i/>
          <w:color w:val="000000"/>
          <w:sz w:val="24"/>
          <w:szCs w:val="24"/>
        </w:rPr>
        <w:lastRenderedPageBreak/>
        <w:t>Родительское собрание может быть дополнено интересной информацией о деятельности РДШ в конкретной школе, а также об уникальных добровольческих проектах, мероприятиях и инициативах, реализуемых в школе или регионе. Представленный план может быть дополнен или изменен по инициативе организаторов.</w:t>
      </w:r>
    </w:p>
    <w:p w:rsidR="00CC7202" w:rsidRPr="00467061" w:rsidRDefault="00CC7202" w:rsidP="00CC7202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1478"/>
        </w:tabs>
        <w:spacing w:after="0" w:line="374" w:lineRule="exact"/>
        <w:ind w:left="400" w:firstLine="700"/>
        <w:jc w:val="both"/>
        <w:rPr>
          <w:sz w:val="24"/>
          <w:szCs w:val="24"/>
        </w:rPr>
      </w:pPr>
      <w:bookmarkStart w:id="3" w:name="bookmark5"/>
      <w:r w:rsidRPr="00467061">
        <w:rPr>
          <w:rStyle w:val="4"/>
          <w:color w:val="000000"/>
          <w:sz w:val="24"/>
          <w:szCs w:val="24"/>
        </w:rPr>
        <w:t>Каждая общеобразовательная организация определяет количество «Классных собраний», а также ведущих данных собраний среди школьников.</w:t>
      </w:r>
      <w:bookmarkEnd w:id="3"/>
    </w:p>
    <w:p w:rsidR="00CC7202" w:rsidRPr="00467061" w:rsidRDefault="00CC7202" w:rsidP="00CC7202">
      <w:pPr>
        <w:pStyle w:val="21"/>
        <w:shd w:val="clear" w:color="auto" w:fill="auto"/>
        <w:spacing w:before="0" w:after="120" w:line="370" w:lineRule="exact"/>
        <w:ind w:left="400" w:firstLine="700"/>
        <w:jc w:val="both"/>
        <w:rPr>
          <w:i/>
          <w:sz w:val="24"/>
          <w:szCs w:val="24"/>
          <w:u w:val="single"/>
        </w:rPr>
      </w:pPr>
      <w:r w:rsidRPr="00467061">
        <w:rPr>
          <w:rStyle w:val="20"/>
          <w:color w:val="000000"/>
          <w:sz w:val="24"/>
          <w:szCs w:val="24"/>
        </w:rPr>
        <w:t xml:space="preserve">Вариант №1: </w:t>
      </w:r>
      <w:r w:rsidRPr="00467061">
        <w:rPr>
          <w:rStyle w:val="2"/>
          <w:color w:val="000000"/>
          <w:sz w:val="24"/>
          <w:szCs w:val="24"/>
        </w:rPr>
        <w:t xml:space="preserve">школьники проводят собрания для своих родителей. </w:t>
      </w:r>
      <w:r w:rsidRPr="00467061">
        <w:rPr>
          <w:rStyle w:val="2"/>
          <w:i/>
          <w:color w:val="000000"/>
          <w:sz w:val="24"/>
          <w:szCs w:val="24"/>
        </w:rPr>
        <w:t xml:space="preserve">Для этого </w:t>
      </w:r>
      <w:r w:rsidRPr="00467061">
        <w:rPr>
          <w:rStyle w:val="2"/>
          <w:i/>
          <w:color w:val="000000"/>
          <w:sz w:val="24"/>
          <w:szCs w:val="24"/>
          <w:u w:val="single"/>
        </w:rPr>
        <w:t>из числа активистов класса определяются 1-5 представителей</w:t>
      </w:r>
      <w:r w:rsidRPr="00467061">
        <w:rPr>
          <w:rStyle w:val="2"/>
          <w:i/>
          <w:color w:val="000000"/>
          <w:sz w:val="24"/>
          <w:szCs w:val="24"/>
        </w:rPr>
        <w:t xml:space="preserve">, </w:t>
      </w:r>
      <w:r w:rsidRPr="00467061">
        <w:rPr>
          <w:rStyle w:val="2"/>
          <w:i/>
          <w:color w:val="000000"/>
          <w:sz w:val="24"/>
          <w:szCs w:val="24"/>
          <w:u w:val="single"/>
        </w:rPr>
        <w:t>которые</w:t>
      </w:r>
      <w:r w:rsidRPr="00467061">
        <w:rPr>
          <w:rStyle w:val="2"/>
          <w:i/>
          <w:color w:val="000000"/>
          <w:sz w:val="24"/>
          <w:szCs w:val="24"/>
        </w:rPr>
        <w:t xml:space="preserve"> в рамках традиционного собрания </w:t>
      </w:r>
      <w:r w:rsidRPr="00467061">
        <w:rPr>
          <w:rStyle w:val="2"/>
          <w:i/>
          <w:color w:val="000000"/>
          <w:sz w:val="24"/>
          <w:szCs w:val="24"/>
          <w:u w:val="single"/>
        </w:rPr>
        <w:t>с родителями проводят «Классное собрание» по предложенной тематике.</w:t>
      </w:r>
    </w:p>
    <w:p w:rsidR="00CC7202" w:rsidRPr="00467061" w:rsidRDefault="00CC7202" w:rsidP="00CC7202">
      <w:pPr>
        <w:pStyle w:val="21"/>
        <w:shd w:val="clear" w:color="auto" w:fill="auto"/>
        <w:spacing w:before="0" w:after="120" w:line="370" w:lineRule="exact"/>
        <w:ind w:left="400" w:firstLine="700"/>
        <w:jc w:val="both"/>
        <w:rPr>
          <w:i/>
          <w:sz w:val="24"/>
          <w:szCs w:val="24"/>
        </w:rPr>
      </w:pPr>
      <w:r w:rsidRPr="00467061">
        <w:rPr>
          <w:rStyle w:val="20"/>
          <w:color w:val="000000"/>
          <w:sz w:val="24"/>
          <w:szCs w:val="24"/>
        </w:rPr>
        <w:t xml:space="preserve">Вариант №2: </w:t>
      </w:r>
      <w:r w:rsidRPr="00467061">
        <w:rPr>
          <w:rStyle w:val="2"/>
          <w:color w:val="000000"/>
          <w:sz w:val="24"/>
          <w:szCs w:val="24"/>
        </w:rPr>
        <w:t xml:space="preserve">школьники проводят общешкольное «Классное собрание» для всех родителей (либо отдельные собрания для родителей младшей, средней и старшей школы), в этом случае </w:t>
      </w:r>
      <w:r w:rsidRPr="00467061">
        <w:rPr>
          <w:rStyle w:val="2"/>
          <w:i/>
          <w:color w:val="000000"/>
          <w:sz w:val="24"/>
          <w:szCs w:val="24"/>
        </w:rPr>
        <w:t>определяется список активистов школы, детских объединений и РДШ, которые могут выступить ведущими.</w:t>
      </w:r>
    </w:p>
    <w:p w:rsidR="00CC7202" w:rsidRPr="00467061" w:rsidRDefault="00CC7202" w:rsidP="00CC7202">
      <w:pPr>
        <w:pStyle w:val="21"/>
        <w:shd w:val="clear" w:color="auto" w:fill="auto"/>
        <w:spacing w:before="0" w:after="192" w:line="370" w:lineRule="exact"/>
        <w:ind w:left="400" w:firstLine="700"/>
        <w:jc w:val="both"/>
        <w:rPr>
          <w:sz w:val="24"/>
          <w:szCs w:val="24"/>
        </w:rPr>
      </w:pPr>
      <w:r w:rsidRPr="00467061">
        <w:rPr>
          <w:rStyle w:val="2"/>
          <w:color w:val="000000"/>
          <w:sz w:val="24"/>
          <w:szCs w:val="24"/>
        </w:rPr>
        <w:t xml:space="preserve">В этом случае собрание для родителей должно быть </w:t>
      </w:r>
      <w:proofErr w:type="gramStart"/>
      <w:r w:rsidRPr="00467061">
        <w:rPr>
          <w:rStyle w:val="2"/>
          <w:color w:val="000000"/>
          <w:sz w:val="24"/>
          <w:szCs w:val="24"/>
        </w:rPr>
        <w:t>обозначено</w:t>
      </w:r>
      <w:proofErr w:type="gramEnd"/>
      <w:r w:rsidRPr="00467061">
        <w:rPr>
          <w:rStyle w:val="2"/>
          <w:color w:val="000000"/>
          <w:sz w:val="24"/>
          <w:szCs w:val="24"/>
        </w:rPr>
        <w:t xml:space="preserve"> как отдельное мероприятие в рамках празднования Дня знаний и предусмотрено своевременное приглашение родителей.</w:t>
      </w:r>
    </w:p>
    <w:p w:rsidR="00CC7202" w:rsidRPr="00467061" w:rsidRDefault="00CC7202" w:rsidP="00CC7202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1435"/>
        </w:tabs>
        <w:spacing w:after="140" w:line="280" w:lineRule="exact"/>
        <w:ind w:left="400" w:firstLine="700"/>
        <w:jc w:val="both"/>
        <w:rPr>
          <w:b w:val="0"/>
          <w:sz w:val="24"/>
          <w:szCs w:val="24"/>
        </w:rPr>
      </w:pPr>
      <w:bookmarkStart w:id="4" w:name="bookmark6"/>
      <w:r w:rsidRPr="00467061">
        <w:rPr>
          <w:rStyle w:val="4"/>
          <w:color w:val="000000"/>
          <w:sz w:val="24"/>
          <w:szCs w:val="24"/>
        </w:rPr>
        <w:t>Подготовка к проведению собраний.</w:t>
      </w:r>
      <w:bookmarkEnd w:id="4"/>
    </w:p>
    <w:p w:rsidR="00CC7202" w:rsidRPr="00467061" w:rsidRDefault="00CC7202" w:rsidP="00CC7202">
      <w:pPr>
        <w:pStyle w:val="21"/>
        <w:shd w:val="clear" w:color="auto" w:fill="auto"/>
        <w:spacing w:before="0" w:after="120" w:line="370" w:lineRule="exact"/>
        <w:ind w:left="400" w:firstLine="700"/>
        <w:jc w:val="both"/>
        <w:rPr>
          <w:sz w:val="24"/>
          <w:szCs w:val="24"/>
        </w:rPr>
      </w:pPr>
      <w:r w:rsidRPr="00467061">
        <w:rPr>
          <w:rStyle w:val="2"/>
          <w:color w:val="000000"/>
          <w:sz w:val="24"/>
          <w:szCs w:val="24"/>
        </w:rPr>
        <w:t>Необходимо организовать подготовку школьников к проведению «Классного собрания» для родителей: распределение ролей, подготовка необходимых материалов, знакомство с планом собрания, репетиция.</w:t>
      </w:r>
    </w:p>
    <w:p w:rsidR="00CC7202" w:rsidRPr="00467061" w:rsidRDefault="00CC7202" w:rsidP="00CC7202">
      <w:pPr>
        <w:pStyle w:val="21"/>
        <w:shd w:val="clear" w:color="auto" w:fill="auto"/>
        <w:spacing w:before="0" w:after="192" w:line="370" w:lineRule="exact"/>
        <w:ind w:left="400" w:firstLine="700"/>
        <w:jc w:val="both"/>
        <w:rPr>
          <w:sz w:val="24"/>
          <w:szCs w:val="24"/>
        </w:rPr>
      </w:pPr>
      <w:r w:rsidRPr="00467061">
        <w:rPr>
          <w:rStyle w:val="2"/>
          <w:color w:val="000000"/>
          <w:sz w:val="24"/>
          <w:szCs w:val="24"/>
        </w:rPr>
        <w:t xml:space="preserve">Обратите внимание: </w:t>
      </w:r>
      <w:r w:rsidRPr="00467061">
        <w:rPr>
          <w:rStyle w:val="2"/>
          <w:color w:val="000000"/>
          <w:sz w:val="24"/>
          <w:szCs w:val="24"/>
          <w:u w:val="single"/>
        </w:rPr>
        <w:t>старшеклассники, лидеры и активисты детских объединений Российского движения школьников могут провести собрания самостоятельно,</w:t>
      </w:r>
      <w:r w:rsidRPr="00467061">
        <w:rPr>
          <w:rStyle w:val="2"/>
          <w:color w:val="000000"/>
          <w:sz w:val="24"/>
          <w:szCs w:val="24"/>
        </w:rPr>
        <w:t xml:space="preserve"> школьникам младшего и среднего звена - может потребоваться помощь классных руководителей, педагогов или старших вожатых школы.</w:t>
      </w:r>
    </w:p>
    <w:p w:rsidR="00CC7202" w:rsidRPr="00467061" w:rsidRDefault="00CC7202" w:rsidP="00CC7202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1435"/>
        </w:tabs>
        <w:spacing w:after="276" w:line="280" w:lineRule="exact"/>
        <w:ind w:left="400" w:firstLine="700"/>
        <w:jc w:val="both"/>
        <w:rPr>
          <w:b w:val="0"/>
          <w:sz w:val="24"/>
          <w:szCs w:val="24"/>
        </w:rPr>
      </w:pPr>
      <w:bookmarkStart w:id="5" w:name="bookmark7"/>
      <w:r w:rsidRPr="00467061">
        <w:rPr>
          <w:rStyle w:val="4"/>
          <w:color w:val="000000"/>
          <w:sz w:val="24"/>
          <w:szCs w:val="24"/>
        </w:rPr>
        <w:t>Подведение итогов</w:t>
      </w:r>
      <w:bookmarkEnd w:id="5"/>
    </w:p>
    <w:p w:rsidR="00CC7202" w:rsidRPr="00467061" w:rsidRDefault="00CC7202" w:rsidP="00CC7202">
      <w:pPr>
        <w:pStyle w:val="21"/>
        <w:shd w:val="clear" w:color="auto" w:fill="auto"/>
        <w:spacing w:before="0" w:after="0" w:line="350" w:lineRule="exact"/>
        <w:ind w:left="400" w:firstLine="700"/>
        <w:jc w:val="both"/>
        <w:rPr>
          <w:b/>
          <w:i/>
          <w:sz w:val="24"/>
          <w:szCs w:val="24"/>
          <w:u w:val="single"/>
        </w:rPr>
      </w:pPr>
      <w:r w:rsidRPr="00467061">
        <w:rPr>
          <w:rStyle w:val="2"/>
          <w:i/>
          <w:color w:val="000000"/>
          <w:sz w:val="24"/>
          <w:szCs w:val="24"/>
        </w:rPr>
        <w:t xml:space="preserve">По итогам проведения Всероссийской акции «Классное собрание» </w:t>
      </w:r>
      <w:r w:rsidRPr="00467061">
        <w:rPr>
          <w:rStyle w:val="2"/>
          <w:i/>
          <w:color w:val="000000"/>
          <w:sz w:val="24"/>
          <w:szCs w:val="24"/>
          <w:u w:val="single"/>
        </w:rPr>
        <w:t>необходимо:</w:t>
      </w:r>
    </w:p>
    <w:p w:rsidR="00CC7202" w:rsidRPr="00467061" w:rsidRDefault="00CC7202" w:rsidP="00CC7202">
      <w:pPr>
        <w:pStyle w:val="21"/>
        <w:shd w:val="clear" w:color="auto" w:fill="auto"/>
        <w:spacing w:before="0" w:after="0" w:line="350" w:lineRule="exact"/>
        <w:ind w:left="400" w:firstLine="1400"/>
        <w:jc w:val="both"/>
        <w:rPr>
          <w:sz w:val="24"/>
          <w:szCs w:val="24"/>
        </w:rPr>
      </w:pPr>
      <w:r w:rsidRPr="00467061">
        <w:rPr>
          <w:rStyle w:val="2"/>
          <w:color w:val="000000"/>
          <w:sz w:val="24"/>
          <w:szCs w:val="24"/>
          <w:u w:val="single"/>
        </w:rPr>
        <w:t xml:space="preserve">разместить </w:t>
      </w:r>
      <w:r w:rsidRPr="00467061">
        <w:rPr>
          <w:rStyle w:val="2"/>
          <w:color w:val="000000"/>
          <w:sz w:val="24"/>
          <w:szCs w:val="24"/>
        </w:rPr>
        <w:t xml:space="preserve">новость о прошедшей акции на сайте школы и на страницах школы или детского объединения в социальных сетях </w:t>
      </w:r>
      <w:proofErr w:type="spellStart"/>
      <w:r w:rsidRPr="00467061">
        <w:rPr>
          <w:rStyle w:val="2"/>
          <w:color w:val="000000"/>
          <w:sz w:val="24"/>
          <w:szCs w:val="24"/>
        </w:rPr>
        <w:t>Вконтакте</w:t>
      </w:r>
      <w:proofErr w:type="spellEnd"/>
      <w:r w:rsidRPr="00467061">
        <w:rPr>
          <w:rStyle w:val="2"/>
          <w:color w:val="000000"/>
          <w:sz w:val="24"/>
          <w:szCs w:val="24"/>
        </w:rPr>
        <w:t xml:space="preserve"> и </w:t>
      </w:r>
      <w:proofErr w:type="spellStart"/>
      <w:r w:rsidRPr="00467061">
        <w:rPr>
          <w:rStyle w:val="2"/>
          <w:color w:val="000000"/>
          <w:sz w:val="24"/>
          <w:szCs w:val="24"/>
        </w:rPr>
        <w:t>Инстаграм</w:t>
      </w:r>
      <w:proofErr w:type="spellEnd"/>
      <w:r w:rsidRPr="00467061">
        <w:rPr>
          <w:rStyle w:val="2"/>
          <w:color w:val="000000"/>
          <w:sz w:val="24"/>
          <w:szCs w:val="24"/>
        </w:rPr>
        <w:t xml:space="preserve"> с </w:t>
      </w:r>
      <w:proofErr w:type="gramStart"/>
      <w:r w:rsidRPr="00467061">
        <w:rPr>
          <w:rStyle w:val="2"/>
          <w:color w:val="000000"/>
          <w:sz w:val="24"/>
          <w:szCs w:val="24"/>
        </w:rPr>
        <w:t>официальными</w:t>
      </w:r>
      <w:proofErr w:type="gramEnd"/>
      <w:r w:rsidRPr="00467061">
        <w:rPr>
          <w:rStyle w:val="2"/>
          <w:color w:val="000000"/>
          <w:sz w:val="24"/>
          <w:szCs w:val="24"/>
        </w:rPr>
        <w:t xml:space="preserve"> </w:t>
      </w:r>
      <w:proofErr w:type="spellStart"/>
      <w:r w:rsidRPr="00467061">
        <w:rPr>
          <w:rStyle w:val="2"/>
          <w:color w:val="000000"/>
          <w:sz w:val="24"/>
          <w:szCs w:val="24"/>
        </w:rPr>
        <w:t>хэштегами</w:t>
      </w:r>
      <w:proofErr w:type="spellEnd"/>
      <w:r w:rsidRPr="00467061">
        <w:rPr>
          <w:rStyle w:val="2"/>
          <w:color w:val="000000"/>
          <w:sz w:val="24"/>
          <w:szCs w:val="24"/>
        </w:rPr>
        <w:t xml:space="preserve"> #РДШ </w:t>
      </w:r>
      <w:proofErr w:type="spellStart"/>
      <w:r w:rsidRPr="00467061">
        <w:rPr>
          <w:rStyle w:val="2"/>
          <w:color w:val="000000"/>
          <w:sz w:val="24"/>
          <w:szCs w:val="24"/>
        </w:rPr>
        <w:t>ЖлассноеСобраниеРДШ</w:t>
      </w:r>
      <w:proofErr w:type="spellEnd"/>
      <w:r w:rsidRPr="00467061">
        <w:rPr>
          <w:rStyle w:val="2"/>
          <w:color w:val="000000"/>
          <w:sz w:val="24"/>
          <w:szCs w:val="24"/>
        </w:rPr>
        <w:t>, в электронной  почте  habirova_63@mail.ru;</w:t>
      </w:r>
    </w:p>
    <w:p w:rsidR="00CC7202" w:rsidRPr="00467061" w:rsidRDefault="00CC7202" w:rsidP="00CC7202">
      <w:pPr>
        <w:pStyle w:val="21"/>
        <w:shd w:val="clear" w:color="auto" w:fill="auto"/>
        <w:spacing w:before="0" w:after="0" w:line="350" w:lineRule="exact"/>
        <w:ind w:left="400" w:firstLine="1400"/>
        <w:jc w:val="both"/>
        <w:rPr>
          <w:sz w:val="24"/>
          <w:szCs w:val="24"/>
        </w:rPr>
      </w:pPr>
      <w:r w:rsidRPr="00467061">
        <w:rPr>
          <w:rStyle w:val="2"/>
          <w:color w:val="000000"/>
          <w:sz w:val="24"/>
          <w:szCs w:val="24"/>
        </w:rPr>
        <w:t xml:space="preserve">разместить 1 идею добровольческой семейной акции от школы в социальной сети </w:t>
      </w:r>
      <w:proofErr w:type="spellStart"/>
      <w:r w:rsidRPr="00467061">
        <w:rPr>
          <w:rStyle w:val="2"/>
          <w:color w:val="000000"/>
          <w:sz w:val="24"/>
          <w:szCs w:val="24"/>
        </w:rPr>
        <w:t>Вконтакте</w:t>
      </w:r>
      <w:proofErr w:type="spellEnd"/>
      <w:r w:rsidRPr="00467061">
        <w:rPr>
          <w:rStyle w:val="2"/>
          <w:color w:val="000000"/>
          <w:sz w:val="24"/>
          <w:szCs w:val="24"/>
        </w:rPr>
        <w:t xml:space="preserve"> в официальными </w:t>
      </w:r>
      <w:proofErr w:type="spellStart"/>
      <w:r w:rsidRPr="00467061">
        <w:rPr>
          <w:rStyle w:val="2"/>
          <w:color w:val="000000"/>
          <w:sz w:val="24"/>
          <w:szCs w:val="24"/>
        </w:rPr>
        <w:t>хэштегами</w:t>
      </w:r>
      <w:proofErr w:type="spellEnd"/>
      <w:proofErr w:type="gramStart"/>
      <w:r w:rsidRPr="00467061">
        <w:rPr>
          <w:rStyle w:val="2"/>
          <w:color w:val="000000"/>
          <w:sz w:val="24"/>
          <w:szCs w:val="24"/>
        </w:rPr>
        <w:t xml:space="preserve"> ,</w:t>
      </w:r>
      <w:proofErr w:type="gramEnd"/>
      <w:r w:rsidRPr="00467061">
        <w:rPr>
          <w:rStyle w:val="2"/>
          <w:color w:val="000000"/>
          <w:sz w:val="24"/>
          <w:szCs w:val="24"/>
        </w:rPr>
        <w:t xml:space="preserve"> , в электронной  почте  </w:t>
      </w:r>
      <w:hyperlink r:id="rId5" w:history="1">
        <w:r w:rsidRPr="00467061">
          <w:rPr>
            <w:rStyle w:val="a3"/>
            <w:b/>
            <w:sz w:val="24"/>
            <w:szCs w:val="24"/>
            <w:shd w:val="clear" w:color="auto" w:fill="FFFFFF"/>
          </w:rPr>
          <w:t>habirova_63@mail.ru</w:t>
        </w:r>
      </w:hyperlink>
      <w:r w:rsidRPr="00467061">
        <w:rPr>
          <w:rStyle w:val="2"/>
          <w:color w:val="000000"/>
          <w:sz w:val="24"/>
          <w:szCs w:val="24"/>
        </w:rPr>
        <w:t xml:space="preserve">   для участия в конкурсе;</w:t>
      </w:r>
    </w:p>
    <w:p w:rsidR="00CC7202" w:rsidRPr="00467061" w:rsidRDefault="00CC7202" w:rsidP="00CC7202">
      <w:pPr>
        <w:pStyle w:val="21"/>
        <w:shd w:val="clear" w:color="auto" w:fill="auto"/>
        <w:spacing w:before="0" w:after="0" w:line="336" w:lineRule="exact"/>
        <w:ind w:left="400" w:firstLine="700"/>
        <w:jc w:val="both"/>
        <w:rPr>
          <w:b/>
          <w:sz w:val="24"/>
          <w:szCs w:val="24"/>
        </w:rPr>
      </w:pPr>
      <w:r w:rsidRPr="00467061">
        <w:rPr>
          <w:rStyle w:val="2"/>
          <w:color w:val="000000"/>
          <w:sz w:val="24"/>
          <w:szCs w:val="24"/>
        </w:rPr>
        <w:t>- всем ведущим собраний вручить сертификат, подтверждающий участие в акции.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CC7202" w:rsidTr="0058530C">
        <w:tc>
          <w:tcPr>
            <w:tcW w:w="2392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280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"/>
                <w:color w:val="000000"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2393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280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393" w:type="dxa"/>
            <w:vAlign w:val="bottom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120" w:line="280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"/>
                <w:color w:val="000000"/>
                <w:sz w:val="24"/>
                <w:szCs w:val="24"/>
              </w:rPr>
              <w:t>Необходимые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120" w:after="0" w:line="280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"/>
                <w:color w:val="000000"/>
                <w:sz w:val="24"/>
                <w:szCs w:val="24"/>
              </w:rPr>
              <w:t>материалы</w:t>
            </w:r>
          </w:p>
        </w:tc>
        <w:tc>
          <w:tcPr>
            <w:tcW w:w="2393" w:type="dxa"/>
          </w:tcPr>
          <w:p w:rsidR="00CC7202" w:rsidRDefault="00CC7202" w:rsidP="00CC7202"/>
        </w:tc>
      </w:tr>
      <w:tr w:rsidR="00CC7202" w:rsidTr="00CC7202">
        <w:tc>
          <w:tcPr>
            <w:tcW w:w="2392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Приветствие, знакомство, обозначение темы собрания</w:t>
            </w:r>
          </w:p>
        </w:tc>
        <w:tc>
          <w:tcPr>
            <w:tcW w:w="2393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317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В начале собрания необходимо представить ведущих собрания, а также разделить всех участников (родителей) на команды по 3-5 человек.</w:t>
            </w:r>
          </w:p>
        </w:tc>
        <w:tc>
          <w:tcPr>
            <w:tcW w:w="2393" w:type="dxa"/>
          </w:tcPr>
          <w:p w:rsidR="00CC7202" w:rsidRPr="00467061" w:rsidRDefault="00CC7202" w:rsidP="00CC7202">
            <w:pPr>
              <w:widowControl w:val="0"/>
              <w:rPr>
                <w:rFonts w:cs="Arial Unicode MS"/>
                <w:sz w:val="24"/>
                <w:szCs w:val="24"/>
              </w:rPr>
            </w:pPr>
          </w:p>
        </w:tc>
        <w:tc>
          <w:tcPr>
            <w:tcW w:w="2393" w:type="dxa"/>
          </w:tcPr>
          <w:p w:rsidR="00CC7202" w:rsidRDefault="00CC7202" w:rsidP="00CC7202"/>
        </w:tc>
      </w:tr>
      <w:tr w:rsidR="00CC7202" w:rsidTr="00CC7202">
        <w:tc>
          <w:tcPr>
            <w:tcW w:w="2392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Интерактивная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презентация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деятельности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Российского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движения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школьников</w:t>
            </w:r>
          </w:p>
        </w:tc>
        <w:tc>
          <w:tcPr>
            <w:tcW w:w="2393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Лидеры и активисты РДШ знакомят родителей с деятельностью организации:</w:t>
            </w:r>
          </w:p>
          <w:p w:rsidR="00CC7202" w:rsidRPr="00467061" w:rsidRDefault="00CC7202" w:rsidP="00CC7202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254"/>
              </w:tabs>
              <w:spacing w:before="0" w:after="0" w:line="322" w:lineRule="exact"/>
              <w:jc w:val="both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Общая информация</w:t>
            </w:r>
          </w:p>
          <w:p w:rsidR="00CC7202" w:rsidRPr="00467061" w:rsidRDefault="00CC7202" w:rsidP="00CC7202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288"/>
              </w:tabs>
              <w:spacing w:before="0" w:after="0" w:line="326" w:lineRule="exact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Направление «Личностное развитие»</w:t>
            </w:r>
          </w:p>
          <w:p w:rsidR="00CC7202" w:rsidRPr="00467061" w:rsidRDefault="00CC7202" w:rsidP="00CC7202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283"/>
              </w:tabs>
              <w:spacing w:before="0" w:after="0" w:line="326" w:lineRule="exact"/>
              <w:jc w:val="both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Направление «Гражданская активность»</w:t>
            </w:r>
          </w:p>
          <w:p w:rsidR="00CC7202" w:rsidRPr="00467061" w:rsidRDefault="00CC7202" w:rsidP="00CC7202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288"/>
              </w:tabs>
              <w:spacing w:before="0" w:after="0" w:line="326" w:lineRule="exact"/>
              <w:rPr>
                <w:sz w:val="24"/>
                <w:szCs w:val="24"/>
              </w:rPr>
            </w:pPr>
            <w:proofErr w:type="spellStart"/>
            <w:r w:rsidRPr="00467061">
              <w:rPr>
                <w:rStyle w:val="220"/>
                <w:color w:val="000000"/>
                <w:sz w:val="24"/>
                <w:szCs w:val="24"/>
              </w:rPr>
              <w:t>Информационно-медийное</w:t>
            </w:r>
            <w:proofErr w:type="spellEnd"/>
            <w:r w:rsidRPr="00467061">
              <w:rPr>
                <w:rStyle w:val="220"/>
                <w:color w:val="000000"/>
                <w:sz w:val="24"/>
                <w:szCs w:val="24"/>
              </w:rPr>
              <w:t xml:space="preserve"> направление</w:t>
            </w:r>
          </w:p>
          <w:p w:rsidR="00CC7202" w:rsidRPr="00467061" w:rsidRDefault="00CC7202" w:rsidP="00CC7202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283"/>
              </w:tabs>
              <w:spacing w:before="0" w:line="326" w:lineRule="exact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Военно-патриотическое направление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240" w:after="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После каждого блока информации родителям предлагается вписать информацию о каждом направлении в схему, которая будет выдана на каждую команду.</w:t>
            </w:r>
          </w:p>
        </w:tc>
        <w:tc>
          <w:tcPr>
            <w:tcW w:w="2393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30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Презентация Российского движения школьников (5 слайдов</w:t>
            </w:r>
            <w:proofErr w:type="gramStart"/>
            <w:r w:rsidRPr="00467061">
              <w:rPr>
                <w:rStyle w:val="220"/>
                <w:color w:val="000000"/>
                <w:sz w:val="24"/>
                <w:szCs w:val="24"/>
              </w:rPr>
              <w:t>)о</w:t>
            </w:r>
            <w:proofErr w:type="gramEnd"/>
            <w:r w:rsidRPr="00467061">
              <w:rPr>
                <w:rStyle w:val="220"/>
                <w:color w:val="000000"/>
                <w:sz w:val="24"/>
                <w:szCs w:val="24"/>
              </w:rPr>
              <w:t xml:space="preserve"> направлениях.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300" w:after="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Слайд «Модель РДШ в школе», распечатанная схема на каждую команду.</w:t>
            </w:r>
          </w:p>
        </w:tc>
        <w:tc>
          <w:tcPr>
            <w:tcW w:w="2393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280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7 мин</w:t>
            </w:r>
          </w:p>
        </w:tc>
      </w:tr>
      <w:tr w:rsidR="00CC7202" w:rsidTr="00C17632">
        <w:tc>
          <w:tcPr>
            <w:tcW w:w="2392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317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Добровольческая деятельность в РДШ</w:t>
            </w:r>
          </w:p>
        </w:tc>
        <w:tc>
          <w:tcPr>
            <w:tcW w:w="2393" w:type="dxa"/>
            <w:vAlign w:val="bottom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300" w:line="317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 xml:space="preserve">Добровольческая деятельность в рамках направления деятельности РДШ </w:t>
            </w:r>
            <w:r w:rsidRPr="00467061">
              <w:rPr>
                <w:rStyle w:val="220"/>
                <w:color w:val="000000"/>
                <w:sz w:val="24"/>
                <w:szCs w:val="24"/>
              </w:rPr>
              <w:lastRenderedPageBreak/>
              <w:t>«Гражданская активность».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300" w:after="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Активисты рассказывают о том, что 2018 год в РФ объявлен Годом добровольчества (</w:t>
            </w:r>
            <w:proofErr w:type="spellStart"/>
            <w:r w:rsidRPr="00467061">
              <w:rPr>
                <w:rStyle w:val="220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467061">
              <w:rPr>
                <w:rStyle w:val="220"/>
                <w:color w:val="000000"/>
                <w:sz w:val="24"/>
                <w:szCs w:val="24"/>
              </w:rPr>
              <w:t>) и в рамках работы РДШ в школах действуют волонтерские и добровольческие отряды.</w:t>
            </w:r>
          </w:p>
        </w:tc>
        <w:tc>
          <w:tcPr>
            <w:tcW w:w="2393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line="326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lastRenderedPageBreak/>
              <w:t>Видеоролик «Послы добра»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240" w:after="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Фот</w:t>
            </w:r>
            <w:proofErr w:type="gramStart"/>
            <w:r w:rsidRPr="00467061">
              <w:rPr>
                <w:rStyle w:val="220"/>
                <w:color w:val="000000"/>
                <w:sz w:val="24"/>
                <w:szCs w:val="24"/>
              </w:rPr>
              <w:t>о-</w:t>
            </w:r>
            <w:proofErr w:type="gramEnd"/>
            <w:r w:rsidRPr="00467061">
              <w:rPr>
                <w:rStyle w:val="220"/>
                <w:color w:val="000000"/>
                <w:sz w:val="24"/>
                <w:szCs w:val="24"/>
              </w:rPr>
              <w:t xml:space="preserve"> и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lastRenderedPageBreak/>
              <w:t>видеоматериалы о добровольческой деятельности в школе, регион</w:t>
            </w:r>
            <w:proofErr w:type="gramStart"/>
            <w:r w:rsidRPr="00467061">
              <w:rPr>
                <w:rStyle w:val="220"/>
                <w:color w:val="000000"/>
                <w:sz w:val="24"/>
                <w:szCs w:val="24"/>
              </w:rPr>
              <w:t>е(</w:t>
            </w:r>
            <w:proofErr w:type="gramEnd"/>
            <w:r w:rsidRPr="00467061">
              <w:rPr>
                <w:rStyle w:val="220"/>
                <w:color w:val="000000"/>
                <w:sz w:val="24"/>
                <w:szCs w:val="24"/>
              </w:rPr>
              <w:t>необходимо подготовить самостоятельно)</w:t>
            </w:r>
          </w:p>
        </w:tc>
        <w:tc>
          <w:tcPr>
            <w:tcW w:w="2393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280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lastRenderedPageBreak/>
              <w:t>5 мин</w:t>
            </w:r>
          </w:p>
        </w:tc>
      </w:tr>
    </w:tbl>
    <w:p w:rsidR="00000000" w:rsidRDefault="00CC7202">
      <w:pPr>
        <w:rPr>
          <w:lang w:val="en-US"/>
        </w:rPr>
      </w:pPr>
    </w:p>
    <w:p w:rsidR="00CC7202" w:rsidRPr="00467061" w:rsidRDefault="00CC7202" w:rsidP="00CC7202">
      <w:pPr>
        <w:pStyle w:val="40"/>
        <w:keepNext/>
        <w:keepLines/>
        <w:shd w:val="clear" w:color="auto" w:fill="auto"/>
        <w:spacing w:after="604" w:line="280" w:lineRule="exact"/>
        <w:ind w:left="2660" w:firstLine="0"/>
        <w:rPr>
          <w:rStyle w:val="4"/>
          <w:color w:val="000000"/>
          <w:sz w:val="24"/>
          <w:szCs w:val="24"/>
        </w:rPr>
      </w:pPr>
      <w:r w:rsidRPr="00467061">
        <w:rPr>
          <w:rStyle w:val="4"/>
          <w:color w:val="000000"/>
          <w:sz w:val="24"/>
          <w:szCs w:val="24"/>
        </w:rPr>
        <w:t>План «Классного собрания» для родителей</w:t>
      </w:r>
    </w:p>
    <w:tbl>
      <w:tblPr>
        <w:tblStyle w:val="a4"/>
        <w:tblW w:w="0" w:type="auto"/>
        <w:tblLook w:val="04A0"/>
      </w:tblPr>
      <w:tblGrid>
        <w:gridCol w:w="2346"/>
        <w:gridCol w:w="2388"/>
        <w:gridCol w:w="2631"/>
        <w:gridCol w:w="2206"/>
      </w:tblGrid>
      <w:tr w:rsidR="00CC7202" w:rsidRPr="00CC7202" w:rsidTr="003238F9">
        <w:tc>
          <w:tcPr>
            <w:tcW w:w="9571" w:type="dxa"/>
            <w:gridSpan w:val="4"/>
          </w:tcPr>
          <w:p w:rsidR="00CC7202" w:rsidRPr="00CC7202" w:rsidRDefault="00CC7202">
            <w:r w:rsidRPr="00467061">
              <w:rPr>
                <w:rStyle w:val="210"/>
                <w:color w:val="000000"/>
                <w:sz w:val="24"/>
                <w:szCs w:val="24"/>
              </w:rPr>
              <w:t>Рассказ необходимо дополнить информацией о добровольческих проектах, мероприятиях и акциях, которые уже реализуются в школе</w:t>
            </w:r>
          </w:p>
        </w:tc>
      </w:tr>
      <w:tr w:rsidR="00CC7202" w:rsidTr="00CC7202">
        <w:tc>
          <w:tcPr>
            <w:tcW w:w="2346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317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Дискуссия «Почему добровольчество - это важно?»</w:t>
            </w:r>
          </w:p>
        </w:tc>
        <w:tc>
          <w:tcPr>
            <w:tcW w:w="2388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317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Дискуссия по форме «Светофор». Родителям предлагается ряд утверждений для дискуссии.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0" w:after="30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Ведущий озвучивает утверждение и всем участникам необходимо выразить свое мнение в формате «согласен» - поднять вверх зеленую карточку, «согласен, НО» - поднять вверх желтую карточку, «не согласен» - поднять вверх красную карточку.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300" w:after="0" w:line="326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Примеры утверждений в Приложении №1.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0" w:after="30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 xml:space="preserve">После каждого </w:t>
            </w:r>
            <w:r w:rsidRPr="00467061">
              <w:rPr>
                <w:rStyle w:val="220"/>
                <w:color w:val="000000"/>
                <w:sz w:val="24"/>
                <w:szCs w:val="24"/>
              </w:rPr>
              <w:lastRenderedPageBreak/>
              <w:t>утверждения ведущие предлагают высказаться родителям с разными позициями.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300" w:after="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По итогу дискуссии на доске (</w:t>
            </w:r>
            <w:proofErr w:type="spellStart"/>
            <w:r w:rsidRPr="00467061">
              <w:rPr>
                <w:rStyle w:val="220"/>
                <w:color w:val="000000"/>
                <w:sz w:val="24"/>
                <w:szCs w:val="24"/>
              </w:rPr>
              <w:t>флипчарте</w:t>
            </w:r>
            <w:proofErr w:type="spellEnd"/>
            <w:r w:rsidRPr="00467061">
              <w:rPr>
                <w:rStyle w:val="220"/>
                <w:color w:val="000000"/>
                <w:sz w:val="24"/>
                <w:szCs w:val="24"/>
              </w:rPr>
              <w:t>/ватмане) записываются наиболее популярные мысли и ответы, касательно тематики дискуссии.</w:t>
            </w:r>
          </w:p>
        </w:tc>
        <w:tc>
          <w:tcPr>
            <w:tcW w:w="2631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300" w:line="317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lastRenderedPageBreak/>
              <w:t>Для каждого участника заготовить набор карточек из цветной бумаги/картона: зеленая, красная, желтая.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300" w:after="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На проектор вывести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выбранные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0" w:after="30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утверждения.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300" w:after="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 xml:space="preserve">Подготовить </w:t>
            </w:r>
            <w:proofErr w:type="spellStart"/>
            <w:r w:rsidRPr="00467061">
              <w:rPr>
                <w:rStyle w:val="220"/>
                <w:color w:val="000000"/>
                <w:sz w:val="24"/>
                <w:szCs w:val="24"/>
              </w:rPr>
              <w:t>флипчарт</w:t>
            </w:r>
            <w:proofErr w:type="spellEnd"/>
            <w:r w:rsidRPr="00467061">
              <w:rPr>
                <w:rStyle w:val="220"/>
                <w:color w:val="000000"/>
                <w:sz w:val="24"/>
                <w:szCs w:val="24"/>
              </w:rPr>
              <w:t>/доску/ватман и маркеры для записи итогов дискуссии.</w:t>
            </w:r>
          </w:p>
        </w:tc>
        <w:tc>
          <w:tcPr>
            <w:tcW w:w="2206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280" w:lineRule="exact"/>
              <w:ind w:left="160"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10 мин</w:t>
            </w:r>
          </w:p>
        </w:tc>
      </w:tr>
      <w:tr w:rsidR="00CC7202" w:rsidTr="00CC7202">
        <w:tc>
          <w:tcPr>
            <w:tcW w:w="2346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280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lastRenderedPageBreak/>
              <w:t>Работа в группах</w:t>
            </w:r>
          </w:p>
        </w:tc>
        <w:tc>
          <w:tcPr>
            <w:tcW w:w="2388" w:type="dxa"/>
            <w:vAlign w:val="bottom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Ведущие предлагают участникам по группам придумать оригинальную идею добровольческой акции, которую они могли бы организовать вместе со своими детьми (семьей, классом, компанией друзей и т.п.).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Для этого каждой команде</w:t>
            </w:r>
            <w:r w:rsidRPr="00467061">
              <w:rPr>
                <w:rStyle w:val="23"/>
                <w:color w:val="000000"/>
                <w:sz w:val="24"/>
                <w:szCs w:val="24"/>
              </w:rPr>
              <w:t xml:space="preserve"> </w:t>
            </w:r>
            <w:r w:rsidRPr="00467061">
              <w:rPr>
                <w:rStyle w:val="220"/>
                <w:color w:val="000000"/>
                <w:sz w:val="24"/>
                <w:szCs w:val="24"/>
              </w:rPr>
              <w:t>предлагается вытянуть 3 карточки с предполагаемыми тематиками акции (Приложение №2), а также заполнить таблицу концепции акции (Приложение №3)</w:t>
            </w:r>
          </w:p>
          <w:p w:rsidR="00CC7202" w:rsidRPr="00CC7202" w:rsidRDefault="00CC7202" w:rsidP="00CC7202">
            <w:pPr>
              <w:pStyle w:val="21"/>
              <w:shd w:val="clear" w:color="auto" w:fill="auto"/>
              <w:spacing w:before="300" w:after="0" w:line="280" w:lineRule="exact"/>
              <w:ind w:firstLine="0"/>
              <w:rPr>
                <w:rStyle w:val="220"/>
                <w:color w:val="000000"/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На данном этапе к родителям могут присоединиться дети.</w:t>
            </w:r>
          </w:p>
          <w:p w:rsidR="00CC7202" w:rsidRPr="00CC7202" w:rsidRDefault="00CC7202" w:rsidP="00CC7202">
            <w:pPr>
              <w:pStyle w:val="21"/>
              <w:shd w:val="clear" w:color="auto" w:fill="auto"/>
              <w:spacing w:before="300" w:after="0" w:line="280" w:lineRule="exact"/>
              <w:ind w:firstLine="0"/>
              <w:rPr>
                <w:rStyle w:val="220"/>
                <w:color w:val="000000"/>
                <w:sz w:val="24"/>
                <w:szCs w:val="24"/>
              </w:rPr>
            </w:pPr>
          </w:p>
          <w:p w:rsidR="00CC7202" w:rsidRPr="00CC7202" w:rsidRDefault="00CC7202" w:rsidP="00CC7202">
            <w:pPr>
              <w:pStyle w:val="21"/>
              <w:shd w:val="clear" w:color="auto" w:fill="auto"/>
              <w:spacing w:before="300" w:after="0" w:line="28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631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317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lastRenderedPageBreak/>
              <w:t>Заранее заготовленные карточки (Приложение №2), концепция акции (Приложение №3)</w:t>
            </w:r>
          </w:p>
        </w:tc>
        <w:tc>
          <w:tcPr>
            <w:tcW w:w="2206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280" w:lineRule="exact"/>
              <w:ind w:left="160"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10 мин</w:t>
            </w:r>
          </w:p>
        </w:tc>
      </w:tr>
      <w:tr w:rsidR="00CC7202" w:rsidTr="00CC7202">
        <w:tc>
          <w:tcPr>
            <w:tcW w:w="2346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60" w:line="280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lastRenderedPageBreak/>
              <w:t>Презентация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60" w:after="0" w:line="280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идей</w:t>
            </w:r>
          </w:p>
        </w:tc>
        <w:tc>
          <w:tcPr>
            <w:tcW w:w="2388" w:type="dxa"/>
            <w:vAlign w:val="bottom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300" w:line="317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Каждая команда кратко (не более 1 минуты) презентует свою идею акции.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300" w:after="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По итогам презентации общим голосованием выбирается самая интересная идея для реализации в рамках школы.</w:t>
            </w:r>
          </w:p>
        </w:tc>
        <w:tc>
          <w:tcPr>
            <w:tcW w:w="2631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317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 xml:space="preserve">Для голосования можно использовать цветные </w:t>
            </w:r>
            <w:proofErr w:type="spellStart"/>
            <w:r w:rsidRPr="00467061">
              <w:rPr>
                <w:rStyle w:val="220"/>
                <w:color w:val="000000"/>
                <w:sz w:val="24"/>
                <w:szCs w:val="24"/>
              </w:rPr>
              <w:t>стикеры</w:t>
            </w:r>
            <w:proofErr w:type="spellEnd"/>
            <w:r w:rsidRPr="00467061">
              <w:rPr>
                <w:rStyle w:val="22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06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280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5 мин</w:t>
            </w:r>
          </w:p>
        </w:tc>
      </w:tr>
      <w:tr w:rsidR="00CC7202" w:rsidTr="00CC7202">
        <w:tc>
          <w:tcPr>
            <w:tcW w:w="2346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326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Ответы на вопросы</w:t>
            </w:r>
          </w:p>
        </w:tc>
        <w:tc>
          <w:tcPr>
            <w:tcW w:w="2388" w:type="dxa"/>
            <w:vAlign w:val="bottom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322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Педагоги, присутствующие на родительском собрании, и активисты отвечают на вопросы родителей.</w:t>
            </w:r>
          </w:p>
        </w:tc>
        <w:tc>
          <w:tcPr>
            <w:tcW w:w="2631" w:type="dxa"/>
          </w:tcPr>
          <w:p w:rsidR="00CC7202" w:rsidRPr="00467061" w:rsidRDefault="00CC7202" w:rsidP="00CC7202">
            <w:pPr>
              <w:widowControl w:val="0"/>
              <w:rPr>
                <w:rFonts w:cs="Arial Unicode MS"/>
                <w:sz w:val="24"/>
                <w:szCs w:val="24"/>
              </w:rPr>
            </w:pPr>
          </w:p>
        </w:tc>
        <w:tc>
          <w:tcPr>
            <w:tcW w:w="2206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280" w:lineRule="exact"/>
              <w:ind w:firstLine="0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3 мин</w:t>
            </w:r>
          </w:p>
        </w:tc>
      </w:tr>
    </w:tbl>
    <w:p w:rsidR="00CC7202" w:rsidRDefault="00CC7202">
      <w:pPr>
        <w:rPr>
          <w:lang w:val="en-US"/>
        </w:rPr>
      </w:pPr>
    </w:p>
    <w:p w:rsidR="00CC7202" w:rsidRPr="00467061" w:rsidRDefault="00CC7202" w:rsidP="00CC7202">
      <w:pPr>
        <w:pStyle w:val="40"/>
        <w:keepNext/>
        <w:keepLines/>
        <w:shd w:val="clear" w:color="auto" w:fill="auto"/>
        <w:spacing w:after="232" w:line="280" w:lineRule="exact"/>
        <w:ind w:left="2980" w:firstLine="0"/>
        <w:rPr>
          <w:b w:val="0"/>
          <w:sz w:val="24"/>
          <w:szCs w:val="24"/>
        </w:rPr>
      </w:pPr>
      <w:bookmarkStart w:id="6" w:name="bookmark9"/>
      <w:r w:rsidRPr="00467061">
        <w:rPr>
          <w:rStyle w:val="4"/>
          <w:color w:val="000000"/>
          <w:sz w:val="24"/>
          <w:szCs w:val="24"/>
        </w:rPr>
        <w:t>Примеры утверждений для дискуссии</w:t>
      </w:r>
      <w:bookmarkEnd w:id="6"/>
    </w:p>
    <w:p w:rsidR="00CC7202" w:rsidRPr="00467061" w:rsidRDefault="00CC7202" w:rsidP="00CC7202">
      <w:pPr>
        <w:pStyle w:val="21"/>
        <w:numPr>
          <w:ilvl w:val="0"/>
          <w:numId w:val="3"/>
        </w:numPr>
        <w:shd w:val="clear" w:color="auto" w:fill="auto"/>
        <w:tabs>
          <w:tab w:val="left" w:pos="1158"/>
        </w:tabs>
        <w:spacing w:before="0" w:after="0" w:line="480" w:lineRule="exact"/>
        <w:ind w:left="800"/>
        <w:jc w:val="both"/>
        <w:rPr>
          <w:sz w:val="24"/>
          <w:szCs w:val="24"/>
        </w:rPr>
      </w:pPr>
      <w:r w:rsidRPr="00467061">
        <w:rPr>
          <w:rStyle w:val="2"/>
          <w:color w:val="000000"/>
          <w:sz w:val="24"/>
          <w:szCs w:val="24"/>
        </w:rPr>
        <w:t>Волонтер деятельность мешает успешному обучению в школе.</w:t>
      </w:r>
    </w:p>
    <w:p w:rsidR="00CC7202" w:rsidRPr="00467061" w:rsidRDefault="00CC7202" w:rsidP="00CC7202">
      <w:pPr>
        <w:pStyle w:val="21"/>
        <w:numPr>
          <w:ilvl w:val="0"/>
          <w:numId w:val="3"/>
        </w:numPr>
        <w:shd w:val="clear" w:color="auto" w:fill="auto"/>
        <w:tabs>
          <w:tab w:val="left" w:pos="1182"/>
        </w:tabs>
        <w:spacing w:before="0" w:after="0" w:line="480" w:lineRule="exact"/>
        <w:ind w:left="800"/>
        <w:jc w:val="both"/>
        <w:rPr>
          <w:sz w:val="24"/>
          <w:szCs w:val="24"/>
        </w:rPr>
      </w:pPr>
      <w:r w:rsidRPr="00467061">
        <w:rPr>
          <w:rStyle w:val="2"/>
          <w:color w:val="000000"/>
          <w:sz w:val="24"/>
          <w:szCs w:val="24"/>
        </w:rPr>
        <w:t>Родители должны участвовать в совместных мероприятиях с детьми.</w:t>
      </w:r>
    </w:p>
    <w:p w:rsidR="00CC7202" w:rsidRPr="00467061" w:rsidRDefault="00CC7202" w:rsidP="00CC7202">
      <w:pPr>
        <w:pStyle w:val="21"/>
        <w:numPr>
          <w:ilvl w:val="0"/>
          <w:numId w:val="3"/>
        </w:numPr>
        <w:shd w:val="clear" w:color="auto" w:fill="auto"/>
        <w:tabs>
          <w:tab w:val="left" w:pos="1182"/>
        </w:tabs>
        <w:spacing w:before="0" w:after="0" w:line="480" w:lineRule="exact"/>
        <w:ind w:left="1160" w:hanging="360"/>
        <w:rPr>
          <w:sz w:val="24"/>
          <w:szCs w:val="24"/>
        </w:rPr>
      </w:pPr>
      <w:r w:rsidRPr="00467061">
        <w:rPr>
          <w:rStyle w:val="2"/>
          <w:color w:val="000000"/>
          <w:sz w:val="24"/>
          <w:szCs w:val="24"/>
        </w:rPr>
        <w:t>Сейчас добровольчество является модным в молодежной среде, но это временное явление.</w:t>
      </w:r>
    </w:p>
    <w:p w:rsidR="00CC7202" w:rsidRPr="00467061" w:rsidRDefault="00CC7202" w:rsidP="00CC7202">
      <w:pPr>
        <w:pStyle w:val="21"/>
        <w:numPr>
          <w:ilvl w:val="0"/>
          <w:numId w:val="3"/>
        </w:numPr>
        <w:shd w:val="clear" w:color="auto" w:fill="auto"/>
        <w:tabs>
          <w:tab w:val="left" w:pos="1187"/>
        </w:tabs>
        <w:spacing w:before="0" w:after="0" w:line="480" w:lineRule="exact"/>
        <w:ind w:left="1160" w:hanging="360"/>
        <w:rPr>
          <w:sz w:val="24"/>
          <w:szCs w:val="24"/>
        </w:rPr>
      </w:pPr>
      <w:r w:rsidRPr="00467061">
        <w:rPr>
          <w:rStyle w:val="23"/>
          <w:color w:val="000000"/>
          <w:sz w:val="24"/>
          <w:szCs w:val="24"/>
        </w:rPr>
        <w:t>Я</w:t>
      </w:r>
      <w:r w:rsidRPr="00467061">
        <w:rPr>
          <w:rStyle w:val="2"/>
          <w:color w:val="000000"/>
          <w:sz w:val="24"/>
          <w:szCs w:val="24"/>
        </w:rPr>
        <w:t xml:space="preserve"> хотел бы стать добровольцем, но считаю, что для этого нужно слишком много времени.</w:t>
      </w:r>
    </w:p>
    <w:p w:rsidR="00CC7202" w:rsidRPr="00467061" w:rsidRDefault="00CC7202" w:rsidP="00CC7202">
      <w:pPr>
        <w:pStyle w:val="21"/>
        <w:numPr>
          <w:ilvl w:val="0"/>
          <w:numId w:val="3"/>
        </w:numPr>
        <w:shd w:val="clear" w:color="auto" w:fill="auto"/>
        <w:tabs>
          <w:tab w:val="left" w:pos="1187"/>
        </w:tabs>
        <w:spacing w:before="0" w:after="0" w:line="480" w:lineRule="exact"/>
        <w:ind w:left="800"/>
        <w:jc w:val="both"/>
        <w:rPr>
          <w:sz w:val="24"/>
          <w:szCs w:val="24"/>
        </w:rPr>
      </w:pPr>
      <w:r w:rsidRPr="00467061">
        <w:rPr>
          <w:rStyle w:val="2"/>
          <w:color w:val="000000"/>
          <w:sz w:val="24"/>
          <w:szCs w:val="24"/>
        </w:rPr>
        <w:t>Добровольчество помогает развивать профессиональные навыки школьника.</w:t>
      </w:r>
    </w:p>
    <w:p w:rsidR="00CC7202" w:rsidRPr="00467061" w:rsidRDefault="00CC7202" w:rsidP="00CC7202">
      <w:pPr>
        <w:pStyle w:val="21"/>
        <w:numPr>
          <w:ilvl w:val="0"/>
          <w:numId w:val="3"/>
        </w:numPr>
        <w:shd w:val="clear" w:color="auto" w:fill="auto"/>
        <w:tabs>
          <w:tab w:val="left" w:pos="1187"/>
        </w:tabs>
        <w:spacing w:before="0" w:after="0" w:line="480" w:lineRule="exact"/>
        <w:ind w:left="800"/>
        <w:jc w:val="both"/>
        <w:rPr>
          <w:sz w:val="24"/>
          <w:szCs w:val="24"/>
        </w:rPr>
      </w:pPr>
      <w:r w:rsidRPr="00467061">
        <w:rPr>
          <w:rStyle w:val="2"/>
          <w:color w:val="000000"/>
          <w:sz w:val="24"/>
          <w:szCs w:val="24"/>
        </w:rPr>
        <w:t>Любой человек может стать волонтером.</w:t>
      </w:r>
    </w:p>
    <w:p w:rsidR="00CC7202" w:rsidRPr="00CC7202" w:rsidRDefault="00CC7202" w:rsidP="00CC7202">
      <w:pPr>
        <w:pStyle w:val="21"/>
        <w:numPr>
          <w:ilvl w:val="0"/>
          <w:numId w:val="3"/>
        </w:numPr>
        <w:shd w:val="clear" w:color="auto" w:fill="auto"/>
        <w:tabs>
          <w:tab w:val="left" w:pos="1187"/>
        </w:tabs>
        <w:spacing w:before="0" w:after="0" w:line="480" w:lineRule="exact"/>
        <w:ind w:left="800"/>
        <w:jc w:val="both"/>
        <w:rPr>
          <w:rStyle w:val="2"/>
          <w:sz w:val="24"/>
          <w:szCs w:val="24"/>
          <w:shd w:val="clear" w:color="auto" w:fill="auto"/>
        </w:rPr>
      </w:pPr>
      <w:r w:rsidRPr="00467061">
        <w:rPr>
          <w:rStyle w:val="2"/>
          <w:color w:val="000000"/>
          <w:sz w:val="24"/>
          <w:szCs w:val="24"/>
        </w:rPr>
        <w:t>Нужно ввести дополнительные занятия в школе по добровольчеству.</w:t>
      </w:r>
    </w:p>
    <w:p w:rsidR="00CC7202" w:rsidRDefault="00CC7202" w:rsidP="00CC7202">
      <w:pPr>
        <w:pStyle w:val="21"/>
        <w:shd w:val="clear" w:color="auto" w:fill="auto"/>
        <w:tabs>
          <w:tab w:val="left" w:pos="1187"/>
        </w:tabs>
        <w:spacing w:before="0" w:after="0" w:line="480" w:lineRule="exact"/>
        <w:ind w:left="800" w:firstLine="0"/>
        <w:jc w:val="both"/>
        <w:rPr>
          <w:rStyle w:val="2"/>
          <w:color w:val="000000"/>
          <w:sz w:val="24"/>
          <w:szCs w:val="24"/>
        </w:rPr>
      </w:pPr>
    </w:p>
    <w:p w:rsidR="00CC7202" w:rsidRDefault="00CC7202" w:rsidP="00CC7202">
      <w:pPr>
        <w:pStyle w:val="21"/>
        <w:shd w:val="clear" w:color="auto" w:fill="auto"/>
        <w:tabs>
          <w:tab w:val="left" w:pos="1187"/>
        </w:tabs>
        <w:spacing w:before="0" w:after="0" w:line="480" w:lineRule="exact"/>
        <w:ind w:left="800" w:firstLine="0"/>
        <w:jc w:val="both"/>
        <w:rPr>
          <w:rStyle w:val="2"/>
          <w:color w:val="000000"/>
          <w:sz w:val="24"/>
          <w:szCs w:val="24"/>
        </w:rPr>
      </w:pPr>
      <w:r>
        <w:rPr>
          <w:rStyle w:val="2"/>
          <w:color w:val="000000"/>
          <w:sz w:val="24"/>
          <w:szCs w:val="24"/>
        </w:rPr>
        <w:t>Варианты тематик для добровольческой акции</w:t>
      </w:r>
    </w:p>
    <w:tbl>
      <w:tblPr>
        <w:tblStyle w:val="a4"/>
        <w:tblW w:w="0" w:type="auto"/>
        <w:tblInd w:w="800" w:type="dxa"/>
        <w:tblLook w:val="04A0"/>
      </w:tblPr>
      <w:tblGrid>
        <w:gridCol w:w="8771"/>
      </w:tblGrid>
      <w:tr w:rsidR="00CC7202" w:rsidTr="00CC7202">
        <w:tc>
          <w:tcPr>
            <w:tcW w:w="8771" w:type="dxa"/>
          </w:tcPr>
          <w:p w:rsidR="00CC7202" w:rsidRDefault="00CC7202" w:rsidP="00CC7202">
            <w:pPr>
              <w:pStyle w:val="21"/>
              <w:shd w:val="clear" w:color="auto" w:fill="auto"/>
              <w:tabs>
                <w:tab w:val="left" w:pos="1187"/>
              </w:tabs>
              <w:spacing w:before="0" w:after="0" w:line="480" w:lineRule="exact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Добро пожилым</w:t>
            </w:r>
          </w:p>
        </w:tc>
      </w:tr>
      <w:tr w:rsidR="00CC7202" w:rsidTr="00CC7202">
        <w:tc>
          <w:tcPr>
            <w:tcW w:w="8771" w:type="dxa"/>
          </w:tcPr>
          <w:p w:rsidR="00CC7202" w:rsidRDefault="00CC7202" w:rsidP="00CC7202">
            <w:pPr>
              <w:pStyle w:val="21"/>
              <w:shd w:val="clear" w:color="auto" w:fill="auto"/>
              <w:tabs>
                <w:tab w:val="left" w:pos="1187"/>
              </w:tabs>
              <w:spacing w:before="0" w:after="0" w:line="480" w:lineRule="exact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Добро животным</w:t>
            </w:r>
          </w:p>
        </w:tc>
      </w:tr>
      <w:tr w:rsidR="00CC7202" w:rsidTr="00CC7202">
        <w:tc>
          <w:tcPr>
            <w:tcW w:w="8771" w:type="dxa"/>
          </w:tcPr>
          <w:p w:rsidR="00CC7202" w:rsidRDefault="00CC7202" w:rsidP="00CC7202">
            <w:pPr>
              <w:pStyle w:val="21"/>
              <w:shd w:val="clear" w:color="auto" w:fill="auto"/>
              <w:tabs>
                <w:tab w:val="left" w:pos="1187"/>
              </w:tabs>
              <w:spacing w:before="0" w:after="0" w:line="480" w:lineRule="exact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Добро в городе</w:t>
            </w:r>
          </w:p>
        </w:tc>
      </w:tr>
      <w:tr w:rsidR="00CC7202" w:rsidTr="00CC7202">
        <w:tc>
          <w:tcPr>
            <w:tcW w:w="8771" w:type="dxa"/>
          </w:tcPr>
          <w:p w:rsidR="00CC7202" w:rsidRDefault="00CC7202">
            <w:r w:rsidRPr="000950F9">
              <w:rPr>
                <w:sz w:val="24"/>
                <w:szCs w:val="24"/>
              </w:rPr>
              <w:lastRenderedPageBreak/>
              <w:t xml:space="preserve">Добро </w:t>
            </w:r>
            <w:r>
              <w:rPr>
                <w:sz w:val="24"/>
                <w:szCs w:val="24"/>
              </w:rPr>
              <w:t>в культуре</w:t>
            </w:r>
          </w:p>
        </w:tc>
      </w:tr>
      <w:tr w:rsidR="00CC7202" w:rsidTr="00CC7202">
        <w:tc>
          <w:tcPr>
            <w:tcW w:w="8771" w:type="dxa"/>
          </w:tcPr>
          <w:p w:rsidR="00CC7202" w:rsidRDefault="00CC7202">
            <w:r w:rsidRPr="000950F9">
              <w:rPr>
                <w:sz w:val="24"/>
                <w:szCs w:val="24"/>
              </w:rPr>
              <w:t xml:space="preserve">Добро </w:t>
            </w:r>
            <w:r>
              <w:rPr>
                <w:sz w:val="24"/>
                <w:szCs w:val="24"/>
              </w:rPr>
              <w:t>природе</w:t>
            </w:r>
          </w:p>
        </w:tc>
      </w:tr>
      <w:tr w:rsidR="00CC7202" w:rsidTr="00CC7202">
        <w:tc>
          <w:tcPr>
            <w:tcW w:w="8771" w:type="dxa"/>
          </w:tcPr>
          <w:p w:rsidR="00CC7202" w:rsidRDefault="00CC7202">
            <w:r w:rsidRPr="000950F9">
              <w:rPr>
                <w:sz w:val="24"/>
                <w:szCs w:val="24"/>
              </w:rPr>
              <w:t xml:space="preserve">Добро </w:t>
            </w:r>
            <w:r>
              <w:rPr>
                <w:sz w:val="24"/>
                <w:szCs w:val="24"/>
              </w:rPr>
              <w:t>детям</w:t>
            </w:r>
          </w:p>
        </w:tc>
      </w:tr>
      <w:tr w:rsidR="00CC7202" w:rsidTr="00CC7202">
        <w:tc>
          <w:tcPr>
            <w:tcW w:w="8771" w:type="dxa"/>
          </w:tcPr>
          <w:p w:rsidR="00CC7202" w:rsidRDefault="00CC7202">
            <w:r w:rsidRPr="000950F9">
              <w:rPr>
                <w:sz w:val="24"/>
                <w:szCs w:val="24"/>
              </w:rPr>
              <w:t xml:space="preserve">Добро </w:t>
            </w:r>
            <w:r>
              <w:rPr>
                <w:sz w:val="24"/>
                <w:szCs w:val="24"/>
              </w:rPr>
              <w:t>родным</w:t>
            </w:r>
          </w:p>
        </w:tc>
      </w:tr>
      <w:tr w:rsidR="00CC7202" w:rsidTr="00CC7202">
        <w:tc>
          <w:tcPr>
            <w:tcW w:w="8771" w:type="dxa"/>
          </w:tcPr>
          <w:p w:rsidR="00CC7202" w:rsidRDefault="00CC7202">
            <w:r w:rsidRPr="000950F9">
              <w:rPr>
                <w:sz w:val="24"/>
                <w:szCs w:val="24"/>
              </w:rPr>
              <w:t xml:space="preserve">Добро </w:t>
            </w:r>
            <w:r>
              <w:rPr>
                <w:sz w:val="24"/>
                <w:szCs w:val="24"/>
              </w:rPr>
              <w:t>вместе</w:t>
            </w:r>
          </w:p>
        </w:tc>
      </w:tr>
      <w:tr w:rsidR="00CC7202" w:rsidTr="00CC7202">
        <w:tc>
          <w:tcPr>
            <w:tcW w:w="8771" w:type="dxa"/>
          </w:tcPr>
          <w:p w:rsidR="00CC7202" w:rsidRDefault="00CC7202">
            <w:r w:rsidRPr="000950F9">
              <w:rPr>
                <w:sz w:val="24"/>
                <w:szCs w:val="24"/>
              </w:rPr>
              <w:t xml:space="preserve">Добро </w:t>
            </w:r>
            <w:r>
              <w:rPr>
                <w:sz w:val="24"/>
                <w:szCs w:val="24"/>
              </w:rPr>
              <w:t>в спорте</w:t>
            </w:r>
          </w:p>
        </w:tc>
      </w:tr>
    </w:tbl>
    <w:p w:rsidR="00CC7202" w:rsidRDefault="00CC7202" w:rsidP="00CC7202">
      <w:pPr>
        <w:pStyle w:val="a6"/>
        <w:shd w:val="clear" w:color="auto" w:fill="auto"/>
        <w:spacing w:line="280" w:lineRule="exact"/>
        <w:jc w:val="center"/>
        <w:rPr>
          <w:rStyle w:val="a5"/>
          <w:color w:val="000000"/>
          <w:sz w:val="24"/>
          <w:szCs w:val="24"/>
        </w:rPr>
      </w:pPr>
    </w:p>
    <w:p w:rsidR="00CC7202" w:rsidRDefault="00CC7202" w:rsidP="00CC7202">
      <w:pPr>
        <w:pStyle w:val="a6"/>
        <w:shd w:val="clear" w:color="auto" w:fill="auto"/>
        <w:spacing w:line="280" w:lineRule="exact"/>
        <w:jc w:val="center"/>
        <w:rPr>
          <w:rStyle w:val="a5"/>
          <w:color w:val="000000"/>
          <w:sz w:val="24"/>
          <w:szCs w:val="24"/>
        </w:rPr>
      </w:pPr>
    </w:p>
    <w:p w:rsidR="00CC7202" w:rsidRPr="00467061" w:rsidRDefault="00CC7202" w:rsidP="00CC7202">
      <w:pPr>
        <w:pStyle w:val="a6"/>
        <w:shd w:val="clear" w:color="auto" w:fill="auto"/>
        <w:spacing w:line="280" w:lineRule="exact"/>
        <w:jc w:val="center"/>
        <w:rPr>
          <w:rStyle w:val="a5"/>
          <w:color w:val="000000"/>
          <w:sz w:val="24"/>
          <w:szCs w:val="24"/>
        </w:rPr>
      </w:pPr>
      <w:r w:rsidRPr="00467061">
        <w:rPr>
          <w:rStyle w:val="a5"/>
          <w:color w:val="000000"/>
          <w:sz w:val="24"/>
          <w:szCs w:val="24"/>
        </w:rPr>
        <w:t>Концепция описания добровольческой акции</w:t>
      </w:r>
    </w:p>
    <w:p w:rsidR="00CC7202" w:rsidRDefault="00CC7202" w:rsidP="00CC7202">
      <w:pPr>
        <w:pStyle w:val="21"/>
        <w:shd w:val="clear" w:color="auto" w:fill="auto"/>
        <w:tabs>
          <w:tab w:val="left" w:pos="1187"/>
        </w:tabs>
        <w:spacing w:before="0" w:after="0" w:line="480" w:lineRule="exact"/>
        <w:ind w:left="800" w:firstLine="0"/>
        <w:jc w:val="both"/>
        <w:rPr>
          <w:sz w:val="24"/>
          <w:szCs w:val="24"/>
        </w:rPr>
      </w:pPr>
    </w:p>
    <w:tbl>
      <w:tblPr>
        <w:tblStyle w:val="a4"/>
        <w:tblW w:w="0" w:type="auto"/>
        <w:tblInd w:w="800" w:type="dxa"/>
        <w:tblLook w:val="04A0"/>
      </w:tblPr>
      <w:tblGrid>
        <w:gridCol w:w="4479"/>
        <w:gridCol w:w="4292"/>
      </w:tblGrid>
      <w:tr w:rsidR="00CC7202" w:rsidTr="00CC7202">
        <w:tc>
          <w:tcPr>
            <w:tcW w:w="4385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467061">
              <w:rPr>
                <w:rStyle w:val="22"/>
                <w:color w:val="000000"/>
                <w:sz w:val="24"/>
                <w:szCs w:val="24"/>
              </w:rPr>
              <w:t>Название акции</w:t>
            </w:r>
          </w:p>
        </w:tc>
        <w:tc>
          <w:tcPr>
            <w:tcW w:w="4386" w:type="dxa"/>
          </w:tcPr>
          <w:p w:rsidR="00CC7202" w:rsidRDefault="00CC7202" w:rsidP="00CC7202">
            <w:pPr>
              <w:pStyle w:val="21"/>
              <w:shd w:val="clear" w:color="auto" w:fill="auto"/>
              <w:tabs>
                <w:tab w:val="left" w:pos="1187"/>
              </w:tabs>
              <w:spacing w:before="0" w:after="0" w:line="480" w:lineRule="exact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CC7202" w:rsidTr="00CC7202">
        <w:tc>
          <w:tcPr>
            <w:tcW w:w="4385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280" w:lineRule="exact"/>
              <w:ind w:left="140" w:firstLine="0"/>
              <w:rPr>
                <w:sz w:val="24"/>
                <w:szCs w:val="24"/>
              </w:rPr>
            </w:pPr>
            <w:r w:rsidRPr="00467061">
              <w:rPr>
                <w:rStyle w:val="22"/>
                <w:color w:val="000000"/>
                <w:sz w:val="24"/>
                <w:szCs w:val="24"/>
              </w:rPr>
              <w:t>Организаторы акции</w:t>
            </w:r>
          </w:p>
        </w:tc>
        <w:tc>
          <w:tcPr>
            <w:tcW w:w="4386" w:type="dxa"/>
          </w:tcPr>
          <w:p w:rsidR="00CC7202" w:rsidRDefault="00CC7202" w:rsidP="00CC7202">
            <w:pPr>
              <w:pStyle w:val="21"/>
              <w:shd w:val="clear" w:color="auto" w:fill="auto"/>
              <w:tabs>
                <w:tab w:val="left" w:pos="1187"/>
              </w:tabs>
              <w:spacing w:before="0" w:after="0" w:line="480" w:lineRule="exact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CC7202" w:rsidTr="00CC7202">
        <w:tc>
          <w:tcPr>
            <w:tcW w:w="4479" w:type="dxa"/>
            <w:vAlign w:val="bottom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12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467061">
              <w:rPr>
                <w:rStyle w:val="22"/>
                <w:color w:val="000000"/>
                <w:sz w:val="24"/>
                <w:szCs w:val="24"/>
              </w:rPr>
              <w:t>Дата проведения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120" w:after="0" w:line="374" w:lineRule="exact"/>
              <w:ind w:firstLine="0"/>
              <w:jc w:val="center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(конкретная дата или период проведения)</w:t>
            </w:r>
          </w:p>
        </w:tc>
        <w:tc>
          <w:tcPr>
            <w:tcW w:w="4292" w:type="dxa"/>
          </w:tcPr>
          <w:p w:rsidR="00CC7202" w:rsidRDefault="00CC7202" w:rsidP="00CC7202">
            <w:pPr>
              <w:pStyle w:val="21"/>
              <w:shd w:val="clear" w:color="auto" w:fill="auto"/>
              <w:tabs>
                <w:tab w:val="left" w:pos="1187"/>
              </w:tabs>
              <w:spacing w:before="0" w:after="0" w:line="480" w:lineRule="exact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CC7202" w:rsidTr="00CC7202">
        <w:tc>
          <w:tcPr>
            <w:tcW w:w="4479" w:type="dxa"/>
            <w:vAlign w:val="bottom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365" w:lineRule="exact"/>
              <w:ind w:firstLine="0"/>
              <w:jc w:val="center"/>
              <w:rPr>
                <w:sz w:val="24"/>
                <w:szCs w:val="24"/>
              </w:rPr>
            </w:pPr>
            <w:r w:rsidRPr="00467061">
              <w:rPr>
                <w:rStyle w:val="22"/>
                <w:color w:val="000000"/>
                <w:sz w:val="24"/>
                <w:szCs w:val="24"/>
              </w:rPr>
              <w:t>Участники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0" w:after="0" w:line="365" w:lineRule="exact"/>
              <w:ind w:firstLine="0"/>
              <w:jc w:val="center"/>
              <w:rPr>
                <w:sz w:val="24"/>
                <w:szCs w:val="24"/>
              </w:rPr>
            </w:pPr>
            <w:r w:rsidRPr="00467061">
              <w:rPr>
                <w:rStyle w:val="220"/>
                <w:color w:val="000000"/>
                <w:sz w:val="24"/>
                <w:szCs w:val="24"/>
              </w:rPr>
              <w:t>(необходимо указать категории участников и их возраст)</w:t>
            </w:r>
          </w:p>
        </w:tc>
        <w:tc>
          <w:tcPr>
            <w:tcW w:w="4292" w:type="dxa"/>
          </w:tcPr>
          <w:p w:rsidR="00CC7202" w:rsidRDefault="00CC7202" w:rsidP="00CC7202">
            <w:pPr>
              <w:pStyle w:val="21"/>
              <w:shd w:val="clear" w:color="auto" w:fill="auto"/>
              <w:tabs>
                <w:tab w:val="left" w:pos="1187"/>
              </w:tabs>
              <w:spacing w:before="0" w:after="0" w:line="480" w:lineRule="exact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CC7202" w:rsidTr="00CC7202">
        <w:tc>
          <w:tcPr>
            <w:tcW w:w="4785" w:type="dxa"/>
          </w:tcPr>
          <w:p w:rsidR="00CC7202" w:rsidRDefault="00CC7202" w:rsidP="00CC7202">
            <w:pPr>
              <w:pStyle w:val="21"/>
              <w:shd w:val="clear" w:color="auto" w:fill="auto"/>
              <w:tabs>
                <w:tab w:val="left" w:pos="1187"/>
              </w:tabs>
              <w:spacing w:before="0" w:after="0" w:line="480" w:lineRule="exact"/>
              <w:ind w:firstLine="0"/>
              <w:jc w:val="both"/>
              <w:rPr>
                <w:sz w:val="24"/>
                <w:szCs w:val="24"/>
              </w:rPr>
            </w:pPr>
            <w:r w:rsidRPr="00467061">
              <w:rPr>
                <w:rStyle w:val="22"/>
                <w:color w:val="000000"/>
                <w:sz w:val="24"/>
                <w:szCs w:val="24"/>
              </w:rPr>
              <w:t>Основная идея и краткое описание акции</w:t>
            </w:r>
          </w:p>
        </w:tc>
        <w:tc>
          <w:tcPr>
            <w:tcW w:w="4786" w:type="dxa"/>
          </w:tcPr>
          <w:p w:rsidR="00CC7202" w:rsidRDefault="00CC7202" w:rsidP="00CC7202">
            <w:pPr>
              <w:pStyle w:val="21"/>
              <w:shd w:val="clear" w:color="auto" w:fill="auto"/>
              <w:tabs>
                <w:tab w:val="left" w:pos="1187"/>
              </w:tabs>
              <w:spacing w:before="0" w:after="0" w:line="480" w:lineRule="exact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CC7202" w:rsidTr="00CC7202">
        <w:tc>
          <w:tcPr>
            <w:tcW w:w="4479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18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467061">
              <w:rPr>
                <w:rStyle w:val="22"/>
                <w:color w:val="000000"/>
                <w:sz w:val="24"/>
                <w:szCs w:val="24"/>
              </w:rPr>
              <w:t>Необходимые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18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467061">
              <w:rPr>
                <w:rStyle w:val="22"/>
                <w:color w:val="000000"/>
                <w:sz w:val="24"/>
                <w:szCs w:val="24"/>
              </w:rPr>
              <w:t>материалы</w:t>
            </w:r>
          </w:p>
        </w:tc>
        <w:tc>
          <w:tcPr>
            <w:tcW w:w="4292" w:type="dxa"/>
          </w:tcPr>
          <w:p w:rsidR="00CC7202" w:rsidRDefault="00CC7202" w:rsidP="00CC7202">
            <w:pPr>
              <w:pStyle w:val="21"/>
              <w:shd w:val="clear" w:color="auto" w:fill="auto"/>
              <w:tabs>
                <w:tab w:val="left" w:pos="1187"/>
              </w:tabs>
              <w:spacing w:before="0" w:after="0" w:line="480" w:lineRule="exact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CC7202" w:rsidTr="00CC7202">
        <w:tc>
          <w:tcPr>
            <w:tcW w:w="4479" w:type="dxa"/>
          </w:tcPr>
          <w:p w:rsidR="00CC7202" w:rsidRPr="00467061" w:rsidRDefault="00CC7202" w:rsidP="00CC7202">
            <w:pPr>
              <w:pStyle w:val="21"/>
              <w:shd w:val="clear" w:color="auto" w:fill="auto"/>
              <w:spacing w:before="0" w:after="18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467061">
              <w:rPr>
                <w:rStyle w:val="22"/>
                <w:color w:val="000000"/>
                <w:sz w:val="24"/>
                <w:szCs w:val="24"/>
              </w:rPr>
              <w:t>Механизм</w:t>
            </w:r>
          </w:p>
          <w:p w:rsidR="00CC7202" w:rsidRPr="00467061" w:rsidRDefault="00CC7202" w:rsidP="00CC7202">
            <w:pPr>
              <w:pStyle w:val="21"/>
              <w:shd w:val="clear" w:color="auto" w:fill="auto"/>
              <w:spacing w:before="18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467061">
              <w:rPr>
                <w:rStyle w:val="22"/>
                <w:color w:val="000000"/>
                <w:sz w:val="24"/>
                <w:szCs w:val="24"/>
              </w:rPr>
              <w:t>реализации</w:t>
            </w:r>
          </w:p>
        </w:tc>
        <w:tc>
          <w:tcPr>
            <w:tcW w:w="4292" w:type="dxa"/>
          </w:tcPr>
          <w:p w:rsidR="00CC7202" w:rsidRDefault="00CC7202" w:rsidP="00CC7202">
            <w:pPr>
              <w:pStyle w:val="21"/>
              <w:shd w:val="clear" w:color="auto" w:fill="auto"/>
              <w:tabs>
                <w:tab w:val="left" w:pos="1187"/>
              </w:tabs>
              <w:spacing w:before="0" w:after="0" w:line="480" w:lineRule="exact"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CC7202" w:rsidRPr="00CC7202" w:rsidRDefault="00CC7202" w:rsidP="00CC7202">
      <w:pPr>
        <w:pStyle w:val="21"/>
        <w:shd w:val="clear" w:color="auto" w:fill="auto"/>
        <w:tabs>
          <w:tab w:val="left" w:pos="1187"/>
        </w:tabs>
        <w:spacing w:before="0" w:after="0" w:line="480" w:lineRule="exact"/>
        <w:ind w:left="800" w:firstLine="0"/>
        <w:jc w:val="both"/>
        <w:rPr>
          <w:sz w:val="24"/>
          <w:szCs w:val="24"/>
        </w:rPr>
      </w:pPr>
    </w:p>
    <w:sectPr w:rsidR="00CC7202" w:rsidRPr="00CC7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000000B"/>
    <w:multiLevelType w:val="multilevel"/>
    <w:tmpl w:val="000000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>
    <w:nsid w:val="0000000D"/>
    <w:multiLevelType w:val="multilevel"/>
    <w:tmpl w:val="0000000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C7202"/>
    <w:rsid w:val="00CC7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7202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uiPriority w:val="99"/>
    <w:locked/>
    <w:rsid w:val="00CC720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CC7202"/>
    <w:pPr>
      <w:widowControl w:val="0"/>
      <w:shd w:val="clear" w:color="auto" w:fill="FFFFFF"/>
      <w:spacing w:before="420" w:after="240" w:line="312" w:lineRule="exact"/>
      <w:ind w:hanging="380"/>
    </w:pPr>
    <w:rPr>
      <w:rFonts w:ascii="Times New Roman" w:hAnsi="Times New Roman" w:cs="Times New Roman"/>
      <w:sz w:val="28"/>
      <w:szCs w:val="28"/>
    </w:rPr>
  </w:style>
  <w:style w:type="character" w:customStyle="1" w:styleId="4">
    <w:name w:val="Заголовок №4_"/>
    <w:basedOn w:val="a0"/>
    <w:link w:val="40"/>
    <w:uiPriority w:val="99"/>
    <w:locked/>
    <w:rsid w:val="00CC7202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CC7202"/>
    <w:pPr>
      <w:widowControl w:val="0"/>
      <w:shd w:val="clear" w:color="auto" w:fill="FFFFFF"/>
      <w:spacing w:after="720" w:line="240" w:lineRule="atLeast"/>
      <w:ind w:hanging="208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uiPriority w:val="99"/>
    <w:locked/>
    <w:rsid w:val="00CC7202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C7202"/>
    <w:pPr>
      <w:widowControl w:val="0"/>
      <w:shd w:val="clear" w:color="auto" w:fill="FFFFFF"/>
      <w:spacing w:after="0" w:line="485" w:lineRule="exact"/>
      <w:jc w:val="both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Основной текст (2) + Полужирный"/>
    <w:basedOn w:val="2"/>
    <w:uiPriority w:val="99"/>
    <w:rsid w:val="00CC7202"/>
    <w:rPr>
      <w:b/>
      <w:bCs/>
    </w:rPr>
  </w:style>
  <w:style w:type="table" w:styleId="a4">
    <w:name w:val="Table Grid"/>
    <w:basedOn w:val="a1"/>
    <w:uiPriority w:val="59"/>
    <w:rsid w:val="00CC72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 + Полужирный2"/>
    <w:basedOn w:val="2"/>
    <w:uiPriority w:val="99"/>
    <w:rsid w:val="00CC7202"/>
    <w:rPr>
      <w:b/>
      <w:bCs/>
    </w:rPr>
  </w:style>
  <w:style w:type="character" w:customStyle="1" w:styleId="220">
    <w:name w:val="Основной текст (2)2"/>
    <w:basedOn w:val="2"/>
    <w:uiPriority w:val="99"/>
    <w:rsid w:val="00CC7202"/>
  </w:style>
  <w:style w:type="character" w:customStyle="1" w:styleId="210">
    <w:name w:val="Основной текст (2) + Полужирный1"/>
    <w:aliases w:val="Курсив"/>
    <w:basedOn w:val="2"/>
    <w:uiPriority w:val="99"/>
    <w:rsid w:val="00CC7202"/>
    <w:rPr>
      <w:b/>
      <w:bCs/>
      <w:i/>
      <w:iCs/>
    </w:rPr>
  </w:style>
  <w:style w:type="character" w:customStyle="1" w:styleId="23">
    <w:name w:val="Основной текст (2) + Курсив"/>
    <w:aliases w:val="Интервал 0 pt"/>
    <w:basedOn w:val="2"/>
    <w:uiPriority w:val="99"/>
    <w:rsid w:val="00CC7202"/>
    <w:rPr>
      <w:i/>
      <w:iCs/>
      <w:spacing w:val="-10"/>
    </w:rPr>
  </w:style>
  <w:style w:type="character" w:customStyle="1" w:styleId="a5">
    <w:name w:val="Подпись к таблице_"/>
    <w:basedOn w:val="a0"/>
    <w:link w:val="a6"/>
    <w:uiPriority w:val="99"/>
    <w:locked/>
    <w:rsid w:val="00CC7202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CC7202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abirova_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1248</Words>
  <Characters>7118</Characters>
  <Application>Microsoft Office Word</Application>
  <DocSecurity>0</DocSecurity>
  <Lines>59</Lines>
  <Paragraphs>16</Paragraphs>
  <ScaleCrop>false</ScaleCrop>
  <Company/>
  <LinksUpToDate>false</LinksUpToDate>
  <CharactersWithSpaces>8350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МКУ УО АМР</dc:creator>
  <cp:keywords/>
  <dc:description/>
  <cp:lastModifiedBy>МКУ УО АМР</cp:lastModifiedBy>
  <cp:revision>3</cp:revision>
  <dcterms:created xsi:type="dcterms:W3CDTF">2018-09-10T06:30:00Z</dcterms:created>
  <dcterms:modified xsi:type="dcterms:W3CDTF">2018-09-10T06:42:00Z</dcterms:modified>
</cp:coreProperties>
</file>